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5A6BF5" w14:paraId="1F642C84" w14:textId="77777777">
        <w:tc>
          <w:tcPr>
            <w:tcW w:w="10423" w:type="dxa"/>
            <w:gridSpan w:val="2"/>
          </w:tcPr>
          <w:p w14:paraId="04D94CCE" w14:textId="26767F4D" w:rsidR="005A6BF5" w:rsidRDefault="00DE3238">
            <w:pPr>
              <w:pStyle w:val="ZA"/>
              <w:framePr w:w="0" w:hRule="auto" w:wrap="auto" w:vAnchor="margin" w:hAnchor="text" w:yAlign="inline"/>
            </w:pPr>
            <w:bookmarkStart w:id="0" w:name="_MON_1684549432"/>
            <w:bookmarkStart w:id="1" w:name="page1"/>
            <w:bookmarkEnd w:id="0"/>
            <w:r>
              <w:rPr>
                <w:sz w:val="64"/>
              </w:rPr>
              <w:t xml:space="preserve">3GPP </w:t>
            </w:r>
            <w:bookmarkStart w:id="2" w:name="specType1"/>
            <w:r>
              <w:rPr>
                <w:sz w:val="64"/>
              </w:rPr>
              <w:t>TR</w:t>
            </w:r>
            <w:bookmarkEnd w:id="2"/>
            <w:r>
              <w:rPr>
                <w:sz w:val="64"/>
              </w:rPr>
              <w:t xml:space="preserve"> </w:t>
            </w:r>
            <w:r w:rsidR="00E50DFE" w:rsidRPr="00E50DFE">
              <w:rPr>
                <w:sz w:val="64"/>
              </w:rPr>
              <w:t xml:space="preserve">38.760-3 </w:t>
            </w:r>
            <w:r>
              <w:t>V</w:t>
            </w:r>
            <w:bookmarkStart w:id="3" w:name="specVersion"/>
            <w:r>
              <w:t>0.</w:t>
            </w:r>
            <w:r w:rsidR="00775CEF">
              <w:t>2</w:t>
            </w:r>
            <w:r>
              <w:t>.</w:t>
            </w:r>
            <w:bookmarkEnd w:id="3"/>
            <w:r w:rsidR="00775CEF">
              <w:t>0</w:t>
            </w:r>
            <w:r>
              <w:t xml:space="preserve"> </w:t>
            </w:r>
            <w:r>
              <w:rPr>
                <w:sz w:val="32"/>
              </w:rPr>
              <w:t>(</w:t>
            </w:r>
            <w:bookmarkStart w:id="4" w:name="issueDate"/>
            <w:r>
              <w:rPr>
                <w:sz w:val="32"/>
              </w:rPr>
              <w:t>2025-</w:t>
            </w:r>
            <w:bookmarkEnd w:id="4"/>
            <w:r w:rsidR="009B173F">
              <w:rPr>
                <w:sz w:val="32"/>
              </w:rPr>
              <w:t>11</w:t>
            </w:r>
            <w:r>
              <w:rPr>
                <w:sz w:val="32"/>
              </w:rPr>
              <w:t>)</w:t>
            </w:r>
          </w:p>
        </w:tc>
      </w:tr>
      <w:tr w:rsidR="005A6BF5" w14:paraId="54191E4C" w14:textId="77777777">
        <w:trPr>
          <w:trHeight w:hRule="exact" w:val="1134"/>
        </w:trPr>
        <w:tc>
          <w:tcPr>
            <w:tcW w:w="10423" w:type="dxa"/>
            <w:gridSpan w:val="2"/>
          </w:tcPr>
          <w:p w14:paraId="610C87D6" w14:textId="77777777" w:rsidR="005A6BF5" w:rsidRDefault="00DE3238">
            <w:pPr>
              <w:pStyle w:val="ZB"/>
              <w:framePr w:w="0" w:hRule="auto" w:wrap="auto" w:vAnchor="margin" w:hAnchor="text" w:yAlign="inline"/>
            </w:pPr>
            <w:r>
              <w:t xml:space="preserve">Technical </w:t>
            </w:r>
            <w:bookmarkStart w:id="5" w:name="spectype2"/>
            <w:r>
              <w:t>Report</w:t>
            </w:r>
            <w:bookmarkEnd w:id="5"/>
          </w:p>
          <w:p w14:paraId="38C40C50" w14:textId="77777777" w:rsidR="005A6BF5" w:rsidRDefault="00DE3238">
            <w:pPr>
              <w:pStyle w:val="Guidance"/>
            </w:pPr>
            <w:r>
              <w:br/>
            </w:r>
            <w:r>
              <w:br/>
            </w:r>
          </w:p>
        </w:tc>
      </w:tr>
      <w:tr w:rsidR="005A6BF5" w14:paraId="343CB976" w14:textId="77777777">
        <w:trPr>
          <w:trHeight w:hRule="exact" w:val="3686"/>
        </w:trPr>
        <w:tc>
          <w:tcPr>
            <w:tcW w:w="10423" w:type="dxa"/>
            <w:gridSpan w:val="2"/>
          </w:tcPr>
          <w:p w14:paraId="62AC1D27" w14:textId="77777777" w:rsidR="005A6BF5" w:rsidRDefault="00DE3238">
            <w:pPr>
              <w:pStyle w:val="ZT"/>
              <w:framePr w:wrap="auto" w:hAnchor="text" w:yAlign="inline"/>
            </w:pPr>
            <w:r>
              <w:t xml:space="preserve">3rd Generation Partnership </w:t>
            </w:r>
            <w:proofErr w:type="gramStart"/>
            <w:r>
              <w:t>Project;</w:t>
            </w:r>
            <w:proofErr w:type="gramEnd"/>
          </w:p>
          <w:p w14:paraId="7FE74F4F" w14:textId="77777777" w:rsidR="005A6BF5" w:rsidRDefault="00DE3238">
            <w:pPr>
              <w:pStyle w:val="ZT"/>
              <w:framePr w:wrap="auto" w:hAnchor="text" w:yAlign="inline"/>
            </w:pPr>
            <w:r>
              <w:t xml:space="preserve">Technical Specification Group </w:t>
            </w:r>
            <w:bookmarkStart w:id="6" w:name="specTitle"/>
            <w:r>
              <w:t xml:space="preserve">Radio Access </w:t>
            </w:r>
            <w:proofErr w:type="gramStart"/>
            <w:r>
              <w:t>Network;</w:t>
            </w:r>
            <w:proofErr w:type="gramEnd"/>
          </w:p>
          <w:bookmarkEnd w:id="6"/>
          <w:p w14:paraId="67DA8A59" w14:textId="77777777" w:rsidR="005A6BF5" w:rsidRDefault="00DE3238">
            <w:pPr>
              <w:pStyle w:val="ZT"/>
              <w:framePr w:wrap="auto" w:hAnchor="text" w:yAlign="inline"/>
              <w:wordWrap w:val="0"/>
            </w:pPr>
            <w:r>
              <w:t>Study on 6G Radio RAN3 aspects</w:t>
            </w:r>
          </w:p>
          <w:p w14:paraId="45FA73E4" w14:textId="77777777" w:rsidR="005A6BF5" w:rsidRDefault="00DE3238">
            <w:pPr>
              <w:pStyle w:val="ZT"/>
              <w:framePr w:wrap="auto" w:hAnchor="text" w:yAlign="inline"/>
            </w:pPr>
            <w:r>
              <w:t xml:space="preserve">(Release </w:t>
            </w:r>
            <w:bookmarkStart w:id="7" w:name="specRelease"/>
            <w:r>
              <w:t>20</w:t>
            </w:r>
            <w:bookmarkEnd w:id="7"/>
            <w:r>
              <w:t>)</w:t>
            </w:r>
          </w:p>
        </w:tc>
      </w:tr>
      <w:tr w:rsidR="005A6BF5" w14:paraId="5AAC31B4" w14:textId="77777777">
        <w:tc>
          <w:tcPr>
            <w:tcW w:w="10423" w:type="dxa"/>
            <w:gridSpan w:val="2"/>
          </w:tcPr>
          <w:p w14:paraId="18A3B039" w14:textId="77777777" w:rsidR="005A6BF5" w:rsidRDefault="00DE3238">
            <w:pPr>
              <w:pStyle w:val="ZU"/>
              <w:framePr w:w="0" w:wrap="auto" w:vAnchor="margin" w:hAnchor="text" w:yAlign="inline"/>
              <w:tabs>
                <w:tab w:val="right" w:pos="10206"/>
              </w:tabs>
              <w:jc w:val="left"/>
              <w:rPr>
                <w:color w:val="0000FF"/>
              </w:rPr>
            </w:pPr>
            <w:r>
              <w:rPr>
                <w:color w:val="0000FF"/>
              </w:rPr>
              <w:tab/>
            </w:r>
          </w:p>
        </w:tc>
      </w:tr>
      <w:tr w:rsidR="005A6BF5" w14:paraId="6A627669" w14:textId="77777777">
        <w:trPr>
          <w:cantSplit/>
          <w:trHeight w:hRule="exact" w:val="1531"/>
        </w:trPr>
        <w:tc>
          <w:tcPr>
            <w:tcW w:w="5211" w:type="dxa"/>
          </w:tcPr>
          <w:p w14:paraId="1AFBACAC" w14:textId="77777777" w:rsidR="005A6BF5" w:rsidRDefault="00DE3238">
            <w:pPr>
              <w:pStyle w:val="TAL"/>
            </w:pPr>
            <w:r>
              <w:rPr>
                <w:noProof/>
              </w:rPr>
              <w:drawing>
                <wp:inline distT="0" distB="0" distL="0" distR="0" wp14:anchorId="59945A6E" wp14:editId="19299CD5">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Pr>
          <w:p w14:paraId="441BF3A3" w14:textId="77777777" w:rsidR="005A6BF5" w:rsidRDefault="00DE3238">
            <w:pPr>
              <w:pStyle w:val="TAR"/>
            </w:pPr>
            <w:r>
              <w:object w:dxaOrig="2530" w:dyaOrig="1440" w14:anchorId="5327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in" o:ole="">
                  <v:imagedata r:id="rId10" o:title=""/>
                </v:shape>
                <o:OLEObject Type="Embed" ProgID="Word.Picture.8" ShapeID="_x0000_i1025" DrawAspect="Content" ObjectID="_1826191698" r:id="rId11"/>
              </w:object>
            </w:r>
          </w:p>
          <w:p w14:paraId="7F5E940B" w14:textId="77777777" w:rsidR="005A6BF5" w:rsidRDefault="005A6BF5">
            <w:pPr>
              <w:pStyle w:val="TAR"/>
            </w:pPr>
          </w:p>
        </w:tc>
      </w:tr>
      <w:bookmarkEnd w:id="1"/>
    </w:tbl>
    <w:p w14:paraId="5E658344" w14:textId="77777777" w:rsidR="005A6BF5" w:rsidRDefault="005A6BF5">
      <w:pPr>
        <w:rPr>
          <w:sz w:val="16"/>
          <w:szCs w:val="16"/>
        </w:rPr>
      </w:pPr>
    </w:p>
    <w:p w14:paraId="7769C1D5" w14:textId="77777777" w:rsidR="005A6BF5" w:rsidRDefault="005A6BF5">
      <w:pPr>
        <w:rPr>
          <w:sz w:val="16"/>
          <w:szCs w:val="16"/>
        </w:rPr>
      </w:pPr>
    </w:p>
    <w:p w14:paraId="2F3E0B6E" w14:textId="77777777" w:rsidR="005A6BF5" w:rsidRDefault="005A6BF5">
      <w:pPr>
        <w:rPr>
          <w:sz w:val="16"/>
          <w:szCs w:val="16"/>
        </w:rPr>
      </w:pPr>
    </w:p>
    <w:p w14:paraId="7A4948F5" w14:textId="77777777" w:rsidR="005A6BF5" w:rsidRDefault="005A6BF5">
      <w:pPr>
        <w:rPr>
          <w:sz w:val="16"/>
          <w:szCs w:val="16"/>
        </w:rPr>
      </w:pPr>
    </w:p>
    <w:p w14:paraId="6880E293" w14:textId="77777777" w:rsidR="005A6BF5" w:rsidRDefault="005A6BF5">
      <w:pPr>
        <w:rPr>
          <w:sz w:val="16"/>
          <w:szCs w:val="16"/>
        </w:rPr>
      </w:pPr>
    </w:p>
    <w:p w14:paraId="3381201B" w14:textId="77777777" w:rsidR="005A6BF5" w:rsidRDefault="005A6BF5">
      <w:pPr>
        <w:rPr>
          <w:sz w:val="16"/>
          <w:szCs w:val="16"/>
        </w:rPr>
      </w:pPr>
    </w:p>
    <w:p w14:paraId="7BB98B90" w14:textId="77777777" w:rsidR="005A6BF5" w:rsidRDefault="005A6BF5">
      <w:pPr>
        <w:rPr>
          <w:sz w:val="16"/>
          <w:szCs w:val="16"/>
        </w:rPr>
      </w:pPr>
    </w:p>
    <w:p w14:paraId="182C18C3" w14:textId="77777777" w:rsidR="005A6BF5" w:rsidRDefault="005A6BF5">
      <w:pPr>
        <w:rPr>
          <w:sz w:val="16"/>
          <w:szCs w:val="16"/>
        </w:rPr>
      </w:pPr>
    </w:p>
    <w:p w14:paraId="6EBEB7A5" w14:textId="77777777" w:rsidR="005A6BF5" w:rsidRDefault="005A6BF5">
      <w:pPr>
        <w:rPr>
          <w:sz w:val="16"/>
          <w:szCs w:val="16"/>
        </w:rPr>
      </w:pPr>
    </w:p>
    <w:p w14:paraId="259827BC" w14:textId="77777777" w:rsidR="005A6BF5" w:rsidRDefault="005A6BF5">
      <w:pPr>
        <w:rPr>
          <w:sz w:val="16"/>
          <w:szCs w:val="16"/>
        </w:rPr>
      </w:pPr>
    </w:p>
    <w:p w14:paraId="59391543" w14:textId="77777777" w:rsidR="005A6BF5" w:rsidRDefault="005A6BF5">
      <w:pPr>
        <w:rPr>
          <w:sz w:val="16"/>
          <w:szCs w:val="16"/>
        </w:rPr>
      </w:pPr>
    </w:p>
    <w:p w14:paraId="7DF18D7E" w14:textId="77777777" w:rsidR="005A6BF5" w:rsidRDefault="005A6BF5">
      <w:pPr>
        <w:rPr>
          <w:sz w:val="16"/>
          <w:szCs w:val="16"/>
        </w:rPr>
      </w:pPr>
    </w:p>
    <w:p w14:paraId="36CE1907" w14:textId="77777777" w:rsidR="005A6BF5" w:rsidRDefault="005A6BF5">
      <w:pPr>
        <w:rPr>
          <w:sz w:val="16"/>
          <w:szCs w:val="16"/>
        </w:rPr>
      </w:pPr>
    </w:p>
    <w:p w14:paraId="1BA2FDEF" w14:textId="77777777" w:rsidR="005A6BF5" w:rsidRDefault="005A6BF5">
      <w:pPr>
        <w:rPr>
          <w:sz w:val="16"/>
          <w:szCs w:val="16"/>
        </w:rPr>
      </w:pPr>
    </w:p>
    <w:p w14:paraId="56F46BE0" w14:textId="77777777" w:rsidR="005A6BF5" w:rsidRDefault="005A6BF5">
      <w:pPr>
        <w:rPr>
          <w:sz w:val="16"/>
          <w:szCs w:val="16"/>
        </w:rPr>
      </w:pPr>
    </w:p>
    <w:p w14:paraId="79DB5719" w14:textId="77777777" w:rsidR="005A6BF5" w:rsidRDefault="005A6BF5">
      <w:pPr>
        <w:rPr>
          <w:sz w:val="16"/>
          <w:szCs w:val="16"/>
        </w:rPr>
      </w:pPr>
    </w:p>
    <w:p w14:paraId="6EA95B68" w14:textId="77777777" w:rsidR="005A6BF5" w:rsidRDefault="005A6BF5">
      <w:pPr>
        <w:rPr>
          <w:sz w:val="16"/>
          <w:szCs w:val="16"/>
        </w:rPr>
      </w:pPr>
    </w:p>
    <w:p w14:paraId="72249266" w14:textId="77777777" w:rsidR="005A6BF5" w:rsidRDefault="005A6BF5">
      <w:pPr>
        <w:rPr>
          <w:sz w:val="16"/>
          <w:szCs w:val="16"/>
        </w:rPr>
      </w:pPr>
    </w:p>
    <w:p w14:paraId="0011495F" w14:textId="77777777" w:rsidR="005A6BF5" w:rsidRDefault="005A6BF5">
      <w:pPr>
        <w:rPr>
          <w:sz w:val="16"/>
          <w:szCs w:val="16"/>
        </w:rPr>
      </w:pPr>
    </w:p>
    <w:p w14:paraId="32386DCC" w14:textId="77777777" w:rsidR="005A6BF5" w:rsidRDefault="00DE323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p w14:paraId="39D8EC00" w14:textId="77777777" w:rsidR="005A6BF5" w:rsidRDefault="005A6BF5">
      <w:pPr>
        <w:sectPr w:rsidR="005A6BF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A6BF5" w14:paraId="7AA14189" w14:textId="77777777">
        <w:trPr>
          <w:trHeight w:hRule="exact" w:val="5670"/>
        </w:trPr>
        <w:tc>
          <w:tcPr>
            <w:tcW w:w="10423" w:type="dxa"/>
          </w:tcPr>
          <w:p w14:paraId="51E288A7" w14:textId="77777777" w:rsidR="005A6BF5" w:rsidRDefault="005A6BF5">
            <w:pPr>
              <w:pStyle w:val="Guidance"/>
            </w:pPr>
            <w:bookmarkStart w:id="9" w:name="page2"/>
          </w:p>
        </w:tc>
      </w:tr>
      <w:tr w:rsidR="005A6BF5" w14:paraId="3A65D61C" w14:textId="77777777">
        <w:trPr>
          <w:trHeight w:hRule="exact" w:val="5387"/>
        </w:trPr>
        <w:tc>
          <w:tcPr>
            <w:tcW w:w="10423" w:type="dxa"/>
          </w:tcPr>
          <w:p w14:paraId="175C20EE" w14:textId="77777777" w:rsidR="005A6BF5" w:rsidRDefault="00DE3238">
            <w:pPr>
              <w:pStyle w:val="FP"/>
              <w:spacing w:after="240"/>
              <w:ind w:left="2835" w:right="2835"/>
              <w:jc w:val="center"/>
              <w:rPr>
                <w:rFonts w:ascii="Arial" w:hAnsi="Arial"/>
                <w:b/>
                <w:i/>
              </w:rPr>
            </w:pPr>
            <w:bookmarkStart w:id="10" w:name="coords3gpp"/>
            <w:r>
              <w:rPr>
                <w:rFonts w:ascii="Arial" w:hAnsi="Arial"/>
                <w:b/>
                <w:i/>
              </w:rPr>
              <w:t>3GPP</w:t>
            </w:r>
          </w:p>
          <w:p w14:paraId="4467FD30" w14:textId="77777777" w:rsidR="005A6BF5" w:rsidRDefault="00DE3238">
            <w:pPr>
              <w:pStyle w:val="FP"/>
              <w:pBdr>
                <w:bottom w:val="single" w:sz="6" w:space="1" w:color="auto"/>
              </w:pBdr>
              <w:ind w:left="2835" w:right="2835"/>
              <w:jc w:val="center"/>
            </w:pPr>
            <w:r>
              <w:t>Postal address</w:t>
            </w:r>
          </w:p>
          <w:p w14:paraId="6468F327" w14:textId="77777777" w:rsidR="005A6BF5" w:rsidRDefault="005A6BF5">
            <w:pPr>
              <w:pStyle w:val="FP"/>
              <w:ind w:left="2835" w:right="2835"/>
              <w:jc w:val="center"/>
              <w:rPr>
                <w:rFonts w:ascii="Arial" w:hAnsi="Arial"/>
                <w:sz w:val="18"/>
              </w:rPr>
            </w:pPr>
          </w:p>
          <w:p w14:paraId="2944FB68" w14:textId="77777777" w:rsidR="005A6BF5" w:rsidRDefault="00DE3238">
            <w:pPr>
              <w:pStyle w:val="FP"/>
              <w:pBdr>
                <w:bottom w:val="single" w:sz="6" w:space="1" w:color="auto"/>
              </w:pBdr>
              <w:spacing w:before="240"/>
              <w:ind w:left="2835" w:right="2835"/>
              <w:jc w:val="center"/>
            </w:pPr>
            <w:r>
              <w:t>3GPP support office address</w:t>
            </w:r>
          </w:p>
          <w:p w14:paraId="566D8F42" w14:textId="77777777" w:rsidR="005A6BF5" w:rsidRDefault="00DE3238">
            <w:pPr>
              <w:pStyle w:val="FP"/>
              <w:ind w:left="2835" w:right="2835"/>
              <w:jc w:val="center"/>
              <w:rPr>
                <w:rFonts w:ascii="Arial" w:hAnsi="Arial"/>
                <w:sz w:val="18"/>
                <w:lang w:val="fr-FR"/>
              </w:rPr>
            </w:pPr>
            <w:r>
              <w:rPr>
                <w:rFonts w:ascii="Arial" w:hAnsi="Arial"/>
                <w:sz w:val="18"/>
                <w:lang w:val="fr-FR"/>
              </w:rPr>
              <w:t>650 Route des Lucioles - Sophia Antipolis</w:t>
            </w:r>
          </w:p>
          <w:p w14:paraId="441DC5F2" w14:textId="77777777" w:rsidR="005A6BF5" w:rsidRDefault="00DE3238">
            <w:pPr>
              <w:pStyle w:val="FP"/>
              <w:ind w:left="2835" w:right="2835"/>
              <w:jc w:val="center"/>
              <w:rPr>
                <w:rFonts w:ascii="Arial" w:hAnsi="Arial"/>
                <w:sz w:val="18"/>
                <w:lang w:val="fr-FR"/>
              </w:rPr>
            </w:pPr>
            <w:r>
              <w:rPr>
                <w:rFonts w:ascii="Arial" w:hAnsi="Arial"/>
                <w:sz w:val="18"/>
                <w:lang w:val="fr-FR"/>
              </w:rPr>
              <w:t>Valbonne - FRANCE</w:t>
            </w:r>
          </w:p>
          <w:p w14:paraId="453FAF21" w14:textId="77777777" w:rsidR="005A6BF5" w:rsidRDefault="00DE3238">
            <w:pPr>
              <w:pStyle w:val="FP"/>
              <w:spacing w:after="20"/>
              <w:ind w:left="2835" w:right="2835"/>
              <w:jc w:val="center"/>
              <w:rPr>
                <w:rFonts w:ascii="Arial" w:hAnsi="Arial"/>
                <w:sz w:val="18"/>
              </w:rPr>
            </w:pPr>
            <w:r>
              <w:rPr>
                <w:rFonts w:ascii="Arial" w:hAnsi="Arial"/>
                <w:sz w:val="18"/>
              </w:rPr>
              <w:t>Tel.: +33 4 92 94 42 00 Fax: +33 4 93 65 47 16</w:t>
            </w:r>
          </w:p>
          <w:p w14:paraId="372E5324" w14:textId="77777777" w:rsidR="005A6BF5" w:rsidRDefault="00DE3238">
            <w:pPr>
              <w:pStyle w:val="FP"/>
              <w:pBdr>
                <w:bottom w:val="single" w:sz="6" w:space="1" w:color="auto"/>
              </w:pBdr>
              <w:spacing w:before="240"/>
              <w:ind w:left="2835" w:right="2835"/>
              <w:jc w:val="center"/>
            </w:pPr>
            <w:r>
              <w:t>Internet</w:t>
            </w:r>
          </w:p>
          <w:p w14:paraId="073850DE" w14:textId="77777777" w:rsidR="005A6BF5" w:rsidRDefault="00DE3238">
            <w:pPr>
              <w:pStyle w:val="FP"/>
              <w:ind w:left="2835" w:right="2835"/>
              <w:jc w:val="center"/>
              <w:rPr>
                <w:rFonts w:ascii="Arial" w:hAnsi="Arial"/>
                <w:sz w:val="18"/>
              </w:rPr>
            </w:pPr>
            <w:r>
              <w:rPr>
                <w:rFonts w:ascii="Arial" w:hAnsi="Arial"/>
                <w:sz w:val="18"/>
              </w:rPr>
              <w:t>https://www.3gpp.org</w:t>
            </w:r>
            <w:bookmarkEnd w:id="10"/>
          </w:p>
          <w:p w14:paraId="1682FE63" w14:textId="77777777" w:rsidR="005A6BF5" w:rsidRDefault="005A6BF5"/>
        </w:tc>
      </w:tr>
      <w:tr w:rsidR="005A6BF5" w14:paraId="541FD2B2" w14:textId="77777777">
        <w:tc>
          <w:tcPr>
            <w:tcW w:w="10423" w:type="dxa"/>
            <w:vAlign w:val="bottom"/>
          </w:tcPr>
          <w:p w14:paraId="6FD3C836" w14:textId="77777777" w:rsidR="005A6BF5" w:rsidRDefault="00DE3238">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AB4A9DE" w14:textId="77777777" w:rsidR="005A6BF5" w:rsidRDefault="00DE3238">
            <w:pPr>
              <w:pStyle w:val="FP"/>
              <w:jc w:val="center"/>
            </w:pPr>
            <w:r>
              <w:t>No part may be reproduced except as authorized by written permission.</w:t>
            </w:r>
            <w:r>
              <w:br/>
              <w:t>The copyright and the foregoing restriction extend to reproduction in all media.</w:t>
            </w:r>
          </w:p>
          <w:p w14:paraId="6FE57300" w14:textId="77777777" w:rsidR="005A6BF5" w:rsidRDefault="005A6BF5">
            <w:pPr>
              <w:pStyle w:val="FP"/>
              <w:jc w:val="center"/>
            </w:pPr>
          </w:p>
          <w:p w14:paraId="5079C088" w14:textId="77777777" w:rsidR="005A6BF5" w:rsidRDefault="00DE3238">
            <w:pPr>
              <w:pStyle w:val="FP"/>
              <w:jc w:val="center"/>
              <w:rPr>
                <w:sz w:val="18"/>
              </w:rPr>
            </w:pPr>
            <w:r>
              <w:rPr>
                <w:sz w:val="18"/>
              </w:rPr>
              <w:t xml:space="preserve">© </w:t>
            </w:r>
            <w:bookmarkStart w:id="12" w:name="copyrightDate"/>
            <w:r>
              <w:rPr>
                <w:sz w:val="18"/>
              </w:rPr>
              <w:t>2025</w:t>
            </w:r>
            <w:bookmarkEnd w:id="12"/>
            <w:r>
              <w:rPr>
                <w:sz w:val="18"/>
              </w:rPr>
              <w:t>, 3GPP Organizational Partners (ARIB, ATIS, CCSA, ETSI, TSDSI, TTA, TTC).</w:t>
            </w:r>
            <w:bookmarkStart w:id="13" w:name="copyrightaddon"/>
            <w:bookmarkEnd w:id="13"/>
          </w:p>
          <w:p w14:paraId="69DC1338" w14:textId="77777777" w:rsidR="005A6BF5" w:rsidRDefault="00DE3238">
            <w:pPr>
              <w:pStyle w:val="FP"/>
              <w:jc w:val="center"/>
              <w:rPr>
                <w:sz w:val="18"/>
              </w:rPr>
            </w:pPr>
            <w:r>
              <w:rPr>
                <w:sz w:val="18"/>
              </w:rPr>
              <w:t>All rights reserved.</w:t>
            </w:r>
          </w:p>
          <w:p w14:paraId="3ADA482D" w14:textId="77777777" w:rsidR="005A6BF5" w:rsidRDefault="005A6BF5">
            <w:pPr>
              <w:pStyle w:val="FP"/>
              <w:rPr>
                <w:sz w:val="18"/>
              </w:rPr>
            </w:pPr>
          </w:p>
          <w:p w14:paraId="630FB159" w14:textId="77777777" w:rsidR="005A6BF5" w:rsidRDefault="00DE3238">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6C139CB7" w14:textId="77777777" w:rsidR="005A6BF5" w:rsidRDefault="00DE3238">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476FFC36" w14:textId="77777777" w:rsidR="005A6BF5" w:rsidRDefault="00DE3238">
            <w:pPr>
              <w:pStyle w:val="FP"/>
              <w:rPr>
                <w:sz w:val="18"/>
              </w:rPr>
            </w:pPr>
            <w:r>
              <w:rPr>
                <w:sz w:val="18"/>
              </w:rPr>
              <w:t>GSM® and the GSM logo are registered and owned by the GSM Association</w:t>
            </w:r>
            <w:bookmarkEnd w:id="11"/>
          </w:p>
          <w:p w14:paraId="2E2B7477" w14:textId="77777777" w:rsidR="005A6BF5" w:rsidRDefault="005A6BF5"/>
        </w:tc>
      </w:tr>
      <w:bookmarkEnd w:id="9"/>
    </w:tbl>
    <w:p w14:paraId="63E2CBDB" w14:textId="77777777" w:rsidR="005A6BF5" w:rsidRDefault="00DE3238">
      <w:pPr>
        <w:pStyle w:val="TT"/>
      </w:pPr>
      <w:r>
        <w:br w:type="page"/>
      </w:r>
      <w:bookmarkStart w:id="14" w:name="tableOfContents"/>
      <w:bookmarkEnd w:id="14"/>
      <w:r>
        <w:lastRenderedPageBreak/>
        <w:t>Contents</w:t>
      </w:r>
    </w:p>
    <w:p w14:paraId="27B82EFF" w14:textId="72B5C5C8" w:rsidR="007E0C07" w:rsidRPr="00CC69B5" w:rsidRDefault="00DE3238">
      <w:pPr>
        <w:pStyle w:val="Verzeichnis1"/>
        <w:rPr>
          <w:noProof/>
          <w:sz w:val="20"/>
        </w:rPr>
      </w:pPr>
      <w:r w:rsidRPr="00CC69B5">
        <w:rPr>
          <w:noProof/>
          <w:sz w:val="20"/>
        </w:rPr>
        <w:fldChar w:fldCharType="begin"/>
      </w:r>
      <w:r w:rsidRPr="00CC69B5">
        <w:rPr>
          <w:noProof/>
          <w:sz w:val="20"/>
        </w:rPr>
        <w:instrText xml:space="preserve"> TOC \o "1-9" </w:instrText>
      </w:r>
      <w:r w:rsidRPr="00CC69B5">
        <w:rPr>
          <w:noProof/>
          <w:sz w:val="20"/>
        </w:rPr>
        <w:fldChar w:fldCharType="separate"/>
      </w:r>
      <w:r w:rsidR="007E0C07" w:rsidRPr="00CC69B5">
        <w:rPr>
          <w:noProof/>
          <w:sz w:val="20"/>
        </w:rPr>
        <w:t>Foreword</w:t>
      </w:r>
      <w:r w:rsidR="007E0C07" w:rsidRPr="00CC69B5">
        <w:rPr>
          <w:noProof/>
          <w:sz w:val="20"/>
        </w:rPr>
        <w:tab/>
      </w:r>
      <w:r w:rsidR="007E0C07" w:rsidRPr="00CC69B5">
        <w:rPr>
          <w:noProof/>
          <w:sz w:val="20"/>
        </w:rPr>
        <w:fldChar w:fldCharType="begin"/>
      </w:r>
      <w:r w:rsidR="007E0C07" w:rsidRPr="00CC69B5">
        <w:rPr>
          <w:noProof/>
          <w:sz w:val="20"/>
        </w:rPr>
        <w:instrText xml:space="preserve"> PAGEREF _Toc214968853 \h </w:instrText>
      </w:r>
      <w:r w:rsidR="007E0C07" w:rsidRPr="00CC69B5">
        <w:rPr>
          <w:noProof/>
          <w:sz w:val="20"/>
        </w:rPr>
      </w:r>
      <w:r w:rsidR="007E0C07" w:rsidRPr="00CC69B5">
        <w:rPr>
          <w:noProof/>
          <w:sz w:val="20"/>
        </w:rPr>
        <w:fldChar w:fldCharType="separate"/>
      </w:r>
      <w:r w:rsidR="00CB4E2C">
        <w:rPr>
          <w:noProof/>
          <w:sz w:val="20"/>
        </w:rPr>
        <w:t>4</w:t>
      </w:r>
      <w:r w:rsidR="007E0C07" w:rsidRPr="00CC69B5">
        <w:rPr>
          <w:noProof/>
          <w:sz w:val="20"/>
        </w:rPr>
        <w:fldChar w:fldCharType="end"/>
      </w:r>
    </w:p>
    <w:p w14:paraId="5FEFAE0C" w14:textId="1433832E" w:rsidR="007E0C07" w:rsidRPr="00CC69B5" w:rsidRDefault="007E0C07">
      <w:pPr>
        <w:pStyle w:val="Verzeichnis1"/>
        <w:rPr>
          <w:noProof/>
          <w:sz w:val="20"/>
        </w:rPr>
      </w:pPr>
      <w:r w:rsidRPr="00CC69B5">
        <w:rPr>
          <w:noProof/>
          <w:sz w:val="20"/>
        </w:rPr>
        <w:t>Introduction</w:t>
      </w:r>
      <w:r w:rsidRPr="00CC69B5">
        <w:rPr>
          <w:noProof/>
          <w:sz w:val="20"/>
        </w:rPr>
        <w:tab/>
      </w:r>
      <w:r w:rsidRPr="00CC69B5">
        <w:rPr>
          <w:noProof/>
          <w:sz w:val="20"/>
        </w:rPr>
        <w:fldChar w:fldCharType="begin"/>
      </w:r>
      <w:r w:rsidRPr="00CC69B5">
        <w:rPr>
          <w:noProof/>
          <w:sz w:val="20"/>
        </w:rPr>
        <w:instrText xml:space="preserve"> PAGEREF _Toc214968854 \h </w:instrText>
      </w:r>
      <w:r w:rsidRPr="00CC69B5">
        <w:rPr>
          <w:noProof/>
          <w:sz w:val="20"/>
        </w:rPr>
      </w:r>
      <w:r w:rsidRPr="00CC69B5">
        <w:rPr>
          <w:noProof/>
          <w:sz w:val="20"/>
        </w:rPr>
        <w:fldChar w:fldCharType="separate"/>
      </w:r>
      <w:r w:rsidR="00CB4E2C">
        <w:rPr>
          <w:noProof/>
          <w:sz w:val="20"/>
        </w:rPr>
        <w:t>5</w:t>
      </w:r>
      <w:r w:rsidRPr="00CC69B5">
        <w:rPr>
          <w:noProof/>
          <w:sz w:val="20"/>
        </w:rPr>
        <w:fldChar w:fldCharType="end"/>
      </w:r>
    </w:p>
    <w:p w14:paraId="08F4F228" w14:textId="79AC0476" w:rsidR="007E0C07" w:rsidRPr="00CC69B5" w:rsidRDefault="007E0C07">
      <w:pPr>
        <w:pStyle w:val="Verzeichnis1"/>
        <w:rPr>
          <w:noProof/>
          <w:sz w:val="20"/>
        </w:rPr>
      </w:pPr>
      <w:r w:rsidRPr="00CC69B5">
        <w:rPr>
          <w:noProof/>
          <w:sz w:val="20"/>
        </w:rPr>
        <w:t>1</w:t>
      </w:r>
      <w:r w:rsidRPr="00CC69B5">
        <w:rPr>
          <w:noProof/>
          <w:sz w:val="20"/>
        </w:rPr>
        <w:tab/>
        <w:t>Scope</w:t>
      </w:r>
      <w:r w:rsidRPr="00CC69B5">
        <w:rPr>
          <w:noProof/>
          <w:sz w:val="20"/>
        </w:rPr>
        <w:tab/>
      </w:r>
      <w:r w:rsidRPr="00CC69B5">
        <w:rPr>
          <w:noProof/>
          <w:sz w:val="20"/>
        </w:rPr>
        <w:fldChar w:fldCharType="begin"/>
      </w:r>
      <w:r w:rsidRPr="00CC69B5">
        <w:rPr>
          <w:noProof/>
          <w:sz w:val="20"/>
        </w:rPr>
        <w:instrText xml:space="preserve"> PAGEREF _Toc214968855 \h </w:instrText>
      </w:r>
      <w:r w:rsidRPr="00CC69B5">
        <w:rPr>
          <w:noProof/>
          <w:sz w:val="20"/>
        </w:rPr>
      </w:r>
      <w:r w:rsidRPr="00CC69B5">
        <w:rPr>
          <w:noProof/>
          <w:sz w:val="20"/>
        </w:rPr>
        <w:fldChar w:fldCharType="separate"/>
      </w:r>
      <w:r w:rsidR="00CB4E2C">
        <w:rPr>
          <w:noProof/>
          <w:sz w:val="20"/>
        </w:rPr>
        <w:t>6</w:t>
      </w:r>
      <w:r w:rsidRPr="00CC69B5">
        <w:rPr>
          <w:noProof/>
          <w:sz w:val="20"/>
        </w:rPr>
        <w:fldChar w:fldCharType="end"/>
      </w:r>
    </w:p>
    <w:p w14:paraId="37FA9C4F" w14:textId="05B0E12F" w:rsidR="007E0C07" w:rsidRPr="00CC69B5" w:rsidRDefault="007E0C07">
      <w:pPr>
        <w:pStyle w:val="Verzeichnis1"/>
        <w:rPr>
          <w:noProof/>
          <w:sz w:val="20"/>
        </w:rPr>
      </w:pPr>
      <w:r w:rsidRPr="00CC69B5">
        <w:rPr>
          <w:noProof/>
          <w:sz w:val="20"/>
        </w:rPr>
        <w:t xml:space="preserve">2 </w:t>
      </w:r>
      <w:r w:rsidRPr="00CC69B5">
        <w:rPr>
          <w:noProof/>
          <w:sz w:val="20"/>
        </w:rPr>
        <w:tab/>
        <w:t>Time Lines</w:t>
      </w:r>
      <w:r w:rsidRPr="00CC69B5">
        <w:rPr>
          <w:noProof/>
          <w:sz w:val="20"/>
        </w:rPr>
        <w:tab/>
      </w:r>
      <w:r w:rsidRPr="00CC69B5">
        <w:rPr>
          <w:noProof/>
          <w:sz w:val="20"/>
        </w:rPr>
        <w:fldChar w:fldCharType="begin"/>
      </w:r>
      <w:r w:rsidRPr="00CC69B5">
        <w:rPr>
          <w:noProof/>
          <w:sz w:val="20"/>
        </w:rPr>
        <w:instrText xml:space="preserve"> PAGEREF _Toc214968856 \h </w:instrText>
      </w:r>
      <w:r w:rsidRPr="00CC69B5">
        <w:rPr>
          <w:noProof/>
          <w:sz w:val="20"/>
        </w:rPr>
      </w:r>
      <w:r w:rsidRPr="00CC69B5">
        <w:rPr>
          <w:noProof/>
          <w:sz w:val="20"/>
        </w:rPr>
        <w:fldChar w:fldCharType="separate"/>
      </w:r>
      <w:r w:rsidR="00CB4E2C">
        <w:rPr>
          <w:noProof/>
          <w:sz w:val="20"/>
        </w:rPr>
        <w:t>6</w:t>
      </w:r>
      <w:r w:rsidRPr="00CC69B5">
        <w:rPr>
          <w:noProof/>
          <w:sz w:val="20"/>
        </w:rPr>
        <w:fldChar w:fldCharType="end"/>
      </w:r>
    </w:p>
    <w:p w14:paraId="244B49E2" w14:textId="4D90B59C" w:rsidR="007E0C07" w:rsidRPr="00CC69B5" w:rsidRDefault="007E0C07">
      <w:pPr>
        <w:pStyle w:val="Verzeichnis2"/>
        <w:rPr>
          <w:noProof/>
        </w:rPr>
      </w:pPr>
      <w:r>
        <w:rPr>
          <w:noProof/>
        </w:rPr>
        <w:t>2.1</w:t>
      </w:r>
      <w:r w:rsidRPr="00CC69B5">
        <w:rPr>
          <w:noProof/>
        </w:rPr>
        <w:tab/>
      </w:r>
      <w:r>
        <w:rPr>
          <w:noProof/>
        </w:rPr>
        <w:t>Expected Output and Time scale</w:t>
      </w:r>
      <w:r>
        <w:rPr>
          <w:noProof/>
        </w:rPr>
        <w:tab/>
      </w:r>
      <w:r>
        <w:rPr>
          <w:noProof/>
        </w:rPr>
        <w:fldChar w:fldCharType="begin"/>
      </w:r>
      <w:r>
        <w:rPr>
          <w:noProof/>
        </w:rPr>
        <w:instrText xml:space="preserve"> PAGEREF _Toc214968857 \h </w:instrText>
      </w:r>
      <w:r>
        <w:rPr>
          <w:noProof/>
        </w:rPr>
      </w:r>
      <w:r>
        <w:rPr>
          <w:noProof/>
        </w:rPr>
        <w:fldChar w:fldCharType="separate"/>
      </w:r>
      <w:r w:rsidR="00CB4E2C">
        <w:rPr>
          <w:noProof/>
        </w:rPr>
        <w:t>6</w:t>
      </w:r>
      <w:r>
        <w:rPr>
          <w:noProof/>
        </w:rPr>
        <w:fldChar w:fldCharType="end"/>
      </w:r>
    </w:p>
    <w:p w14:paraId="775E2C01" w14:textId="1DE8707D" w:rsidR="007E0C07" w:rsidRPr="00CC69B5" w:rsidRDefault="007E0C07">
      <w:pPr>
        <w:pStyle w:val="Verzeichnis2"/>
        <w:rPr>
          <w:noProof/>
        </w:rPr>
      </w:pPr>
      <w:r>
        <w:rPr>
          <w:noProof/>
        </w:rPr>
        <w:t>2.2</w:t>
      </w:r>
      <w:r w:rsidRPr="00CC69B5">
        <w:rPr>
          <w:noProof/>
        </w:rPr>
        <w:tab/>
      </w:r>
      <w:r>
        <w:rPr>
          <w:noProof/>
        </w:rPr>
        <w:t>Interim Milestone</w:t>
      </w:r>
      <w:r>
        <w:rPr>
          <w:noProof/>
        </w:rPr>
        <w:tab/>
      </w:r>
      <w:r>
        <w:rPr>
          <w:noProof/>
        </w:rPr>
        <w:fldChar w:fldCharType="begin"/>
      </w:r>
      <w:r>
        <w:rPr>
          <w:noProof/>
        </w:rPr>
        <w:instrText xml:space="preserve"> PAGEREF _Toc214968858 \h </w:instrText>
      </w:r>
      <w:r>
        <w:rPr>
          <w:noProof/>
        </w:rPr>
      </w:r>
      <w:r>
        <w:rPr>
          <w:noProof/>
        </w:rPr>
        <w:fldChar w:fldCharType="separate"/>
      </w:r>
      <w:r w:rsidR="00CB4E2C">
        <w:rPr>
          <w:noProof/>
        </w:rPr>
        <w:t>6</w:t>
      </w:r>
      <w:r>
        <w:rPr>
          <w:noProof/>
        </w:rPr>
        <w:fldChar w:fldCharType="end"/>
      </w:r>
    </w:p>
    <w:p w14:paraId="72CB1873" w14:textId="4ABE06DB" w:rsidR="007E0C07" w:rsidRPr="00CC69B5" w:rsidRDefault="007E0C07">
      <w:pPr>
        <w:pStyle w:val="Verzeichnis1"/>
        <w:rPr>
          <w:noProof/>
          <w:sz w:val="20"/>
        </w:rPr>
      </w:pPr>
      <w:r w:rsidRPr="00CC69B5">
        <w:rPr>
          <w:noProof/>
          <w:sz w:val="20"/>
        </w:rPr>
        <w:t>3</w:t>
      </w:r>
      <w:r w:rsidRPr="00CC69B5">
        <w:rPr>
          <w:noProof/>
          <w:sz w:val="20"/>
        </w:rPr>
        <w:tab/>
        <w:t>References</w:t>
      </w:r>
      <w:r w:rsidRPr="00CC69B5">
        <w:rPr>
          <w:noProof/>
          <w:sz w:val="20"/>
        </w:rPr>
        <w:tab/>
      </w:r>
      <w:r w:rsidRPr="00CC69B5">
        <w:rPr>
          <w:noProof/>
          <w:sz w:val="20"/>
        </w:rPr>
        <w:fldChar w:fldCharType="begin"/>
      </w:r>
      <w:r w:rsidRPr="00CC69B5">
        <w:rPr>
          <w:noProof/>
          <w:sz w:val="20"/>
        </w:rPr>
        <w:instrText xml:space="preserve"> PAGEREF _Toc214968859 \h </w:instrText>
      </w:r>
      <w:r w:rsidRPr="00CC69B5">
        <w:rPr>
          <w:noProof/>
          <w:sz w:val="20"/>
        </w:rPr>
      </w:r>
      <w:r w:rsidRPr="00CC69B5">
        <w:rPr>
          <w:noProof/>
          <w:sz w:val="20"/>
        </w:rPr>
        <w:fldChar w:fldCharType="separate"/>
      </w:r>
      <w:r w:rsidR="00CB4E2C">
        <w:rPr>
          <w:noProof/>
          <w:sz w:val="20"/>
        </w:rPr>
        <w:t>7</w:t>
      </w:r>
      <w:r w:rsidRPr="00CC69B5">
        <w:rPr>
          <w:noProof/>
          <w:sz w:val="20"/>
        </w:rPr>
        <w:fldChar w:fldCharType="end"/>
      </w:r>
    </w:p>
    <w:p w14:paraId="7475D7CE" w14:textId="342F0151" w:rsidR="007E0C07" w:rsidRPr="00CC69B5" w:rsidRDefault="007E0C07">
      <w:pPr>
        <w:pStyle w:val="Verzeichnis1"/>
        <w:rPr>
          <w:noProof/>
          <w:sz w:val="20"/>
        </w:rPr>
      </w:pPr>
      <w:r w:rsidRPr="00CC69B5">
        <w:rPr>
          <w:noProof/>
          <w:sz w:val="20"/>
        </w:rPr>
        <w:t>4</w:t>
      </w:r>
      <w:r w:rsidRPr="00CC69B5">
        <w:rPr>
          <w:noProof/>
          <w:sz w:val="20"/>
        </w:rPr>
        <w:tab/>
        <w:t>Definitions of terms, symbols and abbreviations</w:t>
      </w:r>
      <w:r w:rsidRPr="00CC69B5">
        <w:rPr>
          <w:noProof/>
          <w:sz w:val="20"/>
        </w:rPr>
        <w:tab/>
      </w:r>
      <w:r w:rsidRPr="00CC69B5">
        <w:rPr>
          <w:noProof/>
          <w:sz w:val="20"/>
        </w:rPr>
        <w:fldChar w:fldCharType="begin"/>
      </w:r>
      <w:r w:rsidRPr="00CC69B5">
        <w:rPr>
          <w:noProof/>
          <w:sz w:val="20"/>
        </w:rPr>
        <w:instrText xml:space="preserve"> PAGEREF _Toc214968860 \h </w:instrText>
      </w:r>
      <w:r w:rsidRPr="00CC69B5">
        <w:rPr>
          <w:noProof/>
          <w:sz w:val="20"/>
        </w:rPr>
      </w:r>
      <w:r w:rsidRPr="00CC69B5">
        <w:rPr>
          <w:noProof/>
          <w:sz w:val="20"/>
        </w:rPr>
        <w:fldChar w:fldCharType="separate"/>
      </w:r>
      <w:r w:rsidR="00CB4E2C">
        <w:rPr>
          <w:noProof/>
          <w:sz w:val="20"/>
        </w:rPr>
        <w:t>7</w:t>
      </w:r>
      <w:r w:rsidRPr="00CC69B5">
        <w:rPr>
          <w:noProof/>
          <w:sz w:val="20"/>
        </w:rPr>
        <w:fldChar w:fldCharType="end"/>
      </w:r>
    </w:p>
    <w:p w14:paraId="67E4E68E" w14:textId="12134EC3" w:rsidR="007E0C07" w:rsidRPr="00CC69B5" w:rsidRDefault="007E0C07">
      <w:pPr>
        <w:pStyle w:val="Verzeichnis2"/>
        <w:rPr>
          <w:noProof/>
        </w:rPr>
      </w:pPr>
      <w:r>
        <w:rPr>
          <w:noProof/>
        </w:rPr>
        <w:t>4.1</w:t>
      </w:r>
      <w:r w:rsidRPr="00CC69B5">
        <w:rPr>
          <w:noProof/>
        </w:rPr>
        <w:tab/>
      </w:r>
      <w:r>
        <w:rPr>
          <w:noProof/>
        </w:rPr>
        <w:t>Terms</w:t>
      </w:r>
      <w:r>
        <w:rPr>
          <w:noProof/>
        </w:rPr>
        <w:tab/>
      </w:r>
      <w:r>
        <w:rPr>
          <w:noProof/>
        </w:rPr>
        <w:fldChar w:fldCharType="begin"/>
      </w:r>
      <w:r>
        <w:rPr>
          <w:noProof/>
        </w:rPr>
        <w:instrText xml:space="preserve"> PAGEREF _Toc214968861 \h </w:instrText>
      </w:r>
      <w:r>
        <w:rPr>
          <w:noProof/>
        </w:rPr>
      </w:r>
      <w:r>
        <w:rPr>
          <w:noProof/>
        </w:rPr>
        <w:fldChar w:fldCharType="separate"/>
      </w:r>
      <w:r w:rsidR="00CB4E2C">
        <w:rPr>
          <w:noProof/>
        </w:rPr>
        <w:t>7</w:t>
      </w:r>
      <w:r>
        <w:rPr>
          <w:noProof/>
        </w:rPr>
        <w:fldChar w:fldCharType="end"/>
      </w:r>
    </w:p>
    <w:p w14:paraId="536DC501" w14:textId="558A3590" w:rsidR="007E0C07" w:rsidRPr="00CC69B5" w:rsidRDefault="007E0C07">
      <w:pPr>
        <w:pStyle w:val="Verzeichnis2"/>
        <w:rPr>
          <w:noProof/>
        </w:rPr>
      </w:pPr>
      <w:r>
        <w:rPr>
          <w:noProof/>
        </w:rPr>
        <w:t>4.2</w:t>
      </w:r>
      <w:r w:rsidRPr="00CC69B5">
        <w:rPr>
          <w:noProof/>
        </w:rPr>
        <w:tab/>
      </w:r>
      <w:r>
        <w:rPr>
          <w:noProof/>
        </w:rPr>
        <w:t>Symbols</w:t>
      </w:r>
      <w:r>
        <w:rPr>
          <w:noProof/>
        </w:rPr>
        <w:tab/>
      </w:r>
      <w:r>
        <w:rPr>
          <w:noProof/>
        </w:rPr>
        <w:fldChar w:fldCharType="begin"/>
      </w:r>
      <w:r>
        <w:rPr>
          <w:noProof/>
        </w:rPr>
        <w:instrText xml:space="preserve"> PAGEREF _Toc214968862 \h </w:instrText>
      </w:r>
      <w:r>
        <w:rPr>
          <w:noProof/>
        </w:rPr>
      </w:r>
      <w:r>
        <w:rPr>
          <w:noProof/>
        </w:rPr>
        <w:fldChar w:fldCharType="separate"/>
      </w:r>
      <w:r w:rsidR="00CB4E2C">
        <w:rPr>
          <w:noProof/>
        </w:rPr>
        <w:t>7</w:t>
      </w:r>
      <w:r>
        <w:rPr>
          <w:noProof/>
        </w:rPr>
        <w:fldChar w:fldCharType="end"/>
      </w:r>
    </w:p>
    <w:p w14:paraId="352B9506" w14:textId="529E250B" w:rsidR="007E0C07" w:rsidRPr="00CC69B5" w:rsidRDefault="007E0C07">
      <w:pPr>
        <w:pStyle w:val="Verzeichnis2"/>
        <w:rPr>
          <w:noProof/>
        </w:rPr>
      </w:pPr>
      <w:r>
        <w:rPr>
          <w:noProof/>
        </w:rPr>
        <w:t>4.3</w:t>
      </w:r>
      <w:r w:rsidRPr="00CC69B5">
        <w:rPr>
          <w:noProof/>
        </w:rPr>
        <w:tab/>
      </w:r>
      <w:r>
        <w:rPr>
          <w:noProof/>
        </w:rPr>
        <w:t>Abbreviations</w:t>
      </w:r>
      <w:r>
        <w:rPr>
          <w:noProof/>
        </w:rPr>
        <w:tab/>
      </w:r>
      <w:r>
        <w:rPr>
          <w:noProof/>
        </w:rPr>
        <w:fldChar w:fldCharType="begin"/>
      </w:r>
      <w:r>
        <w:rPr>
          <w:noProof/>
        </w:rPr>
        <w:instrText xml:space="preserve"> PAGEREF _Toc214968863 \h </w:instrText>
      </w:r>
      <w:r>
        <w:rPr>
          <w:noProof/>
        </w:rPr>
      </w:r>
      <w:r>
        <w:rPr>
          <w:noProof/>
        </w:rPr>
        <w:fldChar w:fldCharType="separate"/>
      </w:r>
      <w:r w:rsidR="00CB4E2C">
        <w:rPr>
          <w:noProof/>
        </w:rPr>
        <w:t>7</w:t>
      </w:r>
      <w:r>
        <w:rPr>
          <w:noProof/>
        </w:rPr>
        <w:fldChar w:fldCharType="end"/>
      </w:r>
    </w:p>
    <w:p w14:paraId="6400E2F7" w14:textId="520EC4AC" w:rsidR="007E0C07" w:rsidRPr="00CC69B5" w:rsidRDefault="007E0C07">
      <w:pPr>
        <w:pStyle w:val="Verzeichnis1"/>
        <w:rPr>
          <w:noProof/>
          <w:sz w:val="20"/>
        </w:rPr>
      </w:pPr>
      <w:r w:rsidRPr="00CC69B5">
        <w:rPr>
          <w:noProof/>
          <w:sz w:val="20"/>
        </w:rPr>
        <w:t>5</w:t>
      </w:r>
      <w:r w:rsidRPr="00CC69B5">
        <w:rPr>
          <w:noProof/>
          <w:sz w:val="20"/>
        </w:rPr>
        <w:tab/>
        <w:t>Objectives and requirements</w:t>
      </w:r>
      <w:r w:rsidRPr="00CC69B5">
        <w:rPr>
          <w:noProof/>
          <w:sz w:val="20"/>
        </w:rPr>
        <w:tab/>
      </w:r>
      <w:r w:rsidRPr="00CC69B5">
        <w:rPr>
          <w:noProof/>
          <w:sz w:val="20"/>
        </w:rPr>
        <w:fldChar w:fldCharType="begin"/>
      </w:r>
      <w:r w:rsidRPr="00CC69B5">
        <w:rPr>
          <w:noProof/>
          <w:sz w:val="20"/>
        </w:rPr>
        <w:instrText xml:space="preserve"> PAGEREF _Toc214968864 \h </w:instrText>
      </w:r>
      <w:r w:rsidRPr="00CC69B5">
        <w:rPr>
          <w:noProof/>
          <w:sz w:val="20"/>
        </w:rPr>
      </w:r>
      <w:r w:rsidRPr="00CC69B5">
        <w:rPr>
          <w:noProof/>
          <w:sz w:val="20"/>
        </w:rPr>
        <w:fldChar w:fldCharType="separate"/>
      </w:r>
      <w:r w:rsidR="00CB4E2C">
        <w:rPr>
          <w:noProof/>
          <w:sz w:val="20"/>
        </w:rPr>
        <w:t>7</w:t>
      </w:r>
      <w:r w:rsidRPr="00CC69B5">
        <w:rPr>
          <w:noProof/>
          <w:sz w:val="20"/>
        </w:rPr>
        <w:fldChar w:fldCharType="end"/>
      </w:r>
    </w:p>
    <w:p w14:paraId="11100B21" w14:textId="42B1D6E5" w:rsidR="007E0C07" w:rsidRPr="00CC69B5" w:rsidRDefault="007E0C07">
      <w:pPr>
        <w:pStyle w:val="Verzeichnis2"/>
        <w:rPr>
          <w:noProof/>
        </w:rPr>
      </w:pPr>
      <w:r>
        <w:rPr>
          <w:noProof/>
        </w:rPr>
        <w:t>5.1</w:t>
      </w:r>
      <w:r w:rsidRPr="00CC69B5">
        <w:rPr>
          <w:noProof/>
        </w:rPr>
        <w:tab/>
      </w:r>
      <w:r>
        <w:rPr>
          <w:noProof/>
        </w:rPr>
        <w:t>General Principles</w:t>
      </w:r>
      <w:r>
        <w:rPr>
          <w:noProof/>
        </w:rPr>
        <w:tab/>
      </w:r>
      <w:r>
        <w:rPr>
          <w:noProof/>
        </w:rPr>
        <w:fldChar w:fldCharType="begin"/>
      </w:r>
      <w:r>
        <w:rPr>
          <w:noProof/>
        </w:rPr>
        <w:instrText xml:space="preserve"> PAGEREF _Toc214968865 \h </w:instrText>
      </w:r>
      <w:r>
        <w:rPr>
          <w:noProof/>
        </w:rPr>
      </w:r>
      <w:r>
        <w:rPr>
          <w:noProof/>
        </w:rPr>
        <w:fldChar w:fldCharType="separate"/>
      </w:r>
      <w:r w:rsidR="00CB4E2C">
        <w:rPr>
          <w:noProof/>
        </w:rPr>
        <w:t>8</w:t>
      </w:r>
      <w:r>
        <w:rPr>
          <w:noProof/>
        </w:rPr>
        <w:fldChar w:fldCharType="end"/>
      </w:r>
    </w:p>
    <w:p w14:paraId="2F87ABF5" w14:textId="4F28DE75" w:rsidR="007E0C07" w:rsidRPr="00CC69B5" w:rsidRDefault="007E0C07">
      <w:pPr>
        <w:pStyle w:val="Verzeichnis2"/>
        <w:rPr>
          <w:noProof/>
        </w:rPr>
      </w:pPr>
      <w:r>
        <w:rPr>
          <w:noProof/>
        </w:rPr>
        <w:t>5.2</w:t>
      </w:r>
      <w:r w:rsidRPr="00CC69B5">
        <w:rPr>
          <w:noProof/>
        </w:rPr>
        <w:tab/>
      </w:r>
      <w:r>
        <w:rPr>
          <w:noProof/>
        </w:rPr>
        <w:t>Deployment Scenarios</w:t>
      </w:r>
      <w:r>
        <w:rPr>
          <w:noProof/>
        </w:rPr>
        <w:tab/>
      </w:r>
      <w:r>
        <w:rPr>
          <w:noProof/>
        </w:rPr>
        <w:fldChar w:fldCharType="begin"/>
      </w:r>
      <w:r>
        <w:rPr>
          <w:noProof/>
        </w:rPr>
        <w:instrText xml:space="preserve"> PAGEREF _Toc214968866 \h </w:instrText>
      </w:r>
      <w:r>
        <w:rPr>
          <w:noProof/>
        </w:rPr>
      </w:r>
      <w:r>
        <w:rPr>
          <w:noProof/>
        </w:rPr>
        <w:fldChar w:fldCharType="separate"/>
      </w:r>
      <w:r w:rsidR="00CB4E2C">
        <w:rPr>
          <w:noProof/>
        </w:rPr>
        <w:t>8</w:t>
      </w:r>
      <w:r>
        <w:rPr>
          <w:noProof/>
        </w:rPr>
        <w:fldChar w:fldCharType="end"/>
      </w:r>
    </w:p>
    <w:p w14:paraId="02DCADF9" w14:textId="6B3BFA31" w:rsidR="007E0C07" w:rsidRPr="00CC69B5" w:rsidRDefault="007E0C07">
      <w:pPr>
        <w:pStyle w:val="Verzeichnis3"/>
        <w:rPr>
          <w:noProof/>
        </w:rPr>
      </w:pPr>
      <w:r>
        <w:rPr>
          <w:noProof/>
        </w:rPr>
        <w:t>5.2.1          General</w:t>
      </w:r>
      <w:r>
        <w:rPr>
          <w:noProof/>
        </w:rPr>
        <w:tab/>
      </w:r>
      <w:r>
        <w:rPr>
          <w:noProof/>
        </w:rPr>
        <w:fldChar w:fldCharType="begin"/>
      </w:r>
      <w:r>
        <w:rPr>
          <w:noProof/>
        </w:rPr>
        <w:instrText xml:space="preserve"> PAGEREF _Toc214968867 \h </w:instrText>
      </w:r>
      <w:r>
        <w:rPr>
          <w:noProof/>
        </w:rPr>
      </w:r>
      <w:r>
        <w:rPr>
          <w:noProof/>
        </w:rPr>
        <w:fldChar w:fldCharType="separate"/>
      </w:r>
      <w:r w:rsidR="00CB4E2C">
        <w:rPr>
          <w:noProof/>
        </w:rPr>
        <w:t>8</w:t>
      </w:r>
      <w:r>
        <w:rPr>
          <w:noProof/>
        </w:rPr>
        <w:fldChar w:fldCharType="end"/>
      </w:r>
    </w:p>
    <w:p w14:paraId="670AE65F" w14:textId="74AECB2E" w:rsidR="007E0C07" w:rsidRPr="00CC69B5" w:rsidRDefault="007E0C07">
      <w:pPr>
        <w:pStyle w:val="Verzeichnis3"/>
        <w:rPr>
          <w:noProof/>
        </w:rPr>
      </w:pPr>
      <w:r w:rsidRPr="00CC69B5">
        <w:rPr>
          <w:noProof/>
        </w:rPr>
        <w:t xml:space="preserve">5.2.2          </w:t>
      </w:r>
      <w:r>
        <w:rPr>
          <w:noProof/>
        </w:rPr>
        <w:t>Shared RAN deployment</w:t>
      </w:r>
      <w:r>
        <w:rPr>
          <w:noProof/>
        </w:rPr>
        <w:tab/>
      </w:r>
      <w:r>
        <w:rPr>
          <w:noProof/>
        </w:rPr>
        <w:fldChar w:fldCharType="begin"/>
      </w:r>
      <w:r>
        <w:rPr>
          <w:noProof/>
        </w:rPr>
        <w:instrText xml:space="preserve"> PAGEREF _Toc214968868 \h </w:instrText>
      </w:r>
      <w:r>
        <w:rPr>
          <w:noProof/>
        </w:rPr>
      </w:r>
      <w:r>
        <w:rPr>
          <w:noProof/>
        </w:rPr>
        <w:fldChar w:fldCharType="separate"/>
      </w:r>
      <w:r w:rsidR="00CB4E2C">
        <w:rPr>
          <w:noProof/>
        </w:rPr>
        <w:t>8</w:t>
      </w:r>
      <w:r>
        <w:rPr>
          <w:noProof/>
        </w:rPr>
        <w:fldChar w:fldCharType="end"/>
      </w:r>
    </w:p>
    <w:p w14:paraId="2834BE35" w14:textId="7FA3C4B0" w:rsidR="007E0C07" w:rsidRPr="00CC69B5" w:rsidRDefault="007E0C07">
      <w:pPr>
        <w:pStyle w:val="Verzeichnis2"/>
        <w:rPr>
          <w:noProof/>
        </w:rPr>
      </w:pPr>
      <w:r>
        <w:rPr>
          <w:noProof/>
        </w:rPr>
        <w:t>5.3</w:t>
      </w:r>
      <w:r w:rsidRPr="00CC69B5">
        <w:rPr>
          <w:noProof/>
        </w:rPr>
        <w:tab/>
      </w:r>
      <w:r>
        <w:rPr>
          <w:noProof/>
        </w:rPr>
        <w:t xml:space="preserve">Overall RAN </w:t>
      </w:r>
      <w:r w:rsidRPr="00CC69B5">
        <w:rPr>
          <w:noProof/>
        </w:rPr>
        <w:t>A</w:t>
      </w:r>
      <w:r>
        <w:rPr>
          <w:noProof/>
        </w:rPr>
        <w:t>rchitecture</w:t>
      </w:r>
      <w:r>
        <w:rPr>
          <w:noProof/>
        </w:rPr>
        <w:tab/>
      </w:r>
      <w:r>
        <w:rPr>
          <w:noProof/>
        </w:rPr>
        <w:fldChar w:fldCharType="begin"/>
      </w:r>
      <w:r>
        <w:rPr>
          <w:noProof/>
        </w:rPr>
        <w:instrText xml:space="preserve"> PAGEREF _Toc214968869 \h </w:instrText>
      </w:r>
      <w:r>
        <w:rPr>
          <w:noProof/>
        </w:rPr>
      </w:r>
      <w:r>
        <w:rPr>
          <w:noProof/>
        </w:rPr>
        <w:fldChar w:fldCharType="separate"/>
      </w:r>
      <w:r w:rsidR="00CB4E2C">
        <w:rPr>
          <w:noProof/>
        </w:rPr>
        <w:t>9</w:t>
      </w:r>
      <w:r>
        <w:rPr>
          <w:noProof/>
        </w:rPr>
        <w:fldChar w:fldCharType="end"/>
      </w:r>
    </w:p>
    <w:p w14:paraId="0A71ACC2" w14:textId="2AF785B1" w:rsidR="007E0C07" w:rsidRPr="00CC69B5" w:rsidRDefault="007E0C07">
      <w:pPr>
        <w:pStyle w:val="Verzeichnis3"/>
        <w:rPr>
          <w:noProof/>
        </w:rPr>
      </w:pPr>
      <w:r>
        <w:rPr>
          <w:noProof/>
        </w:rPr>
        <w:t>5.3.1</w:t>
      </w:r>
      <w:r w:rsidRPr="00CC69B5">
        <w:rPr>
          <w:noProof/>
        </w:rPr>
        <w:tab/>
      </w:r>
      <w:r>
        <w:rPr>
          <w:noProof/>
        </w:rPr>
        <w:t>RAN-CN Functional Split</w:t>
      </w:r>
      <w:r>
        <w:rPr>
          <w:noProof/>
        </w:rPr>
        <w:tab/>
      </w:r>
      <w:r>
        <w:rPr>
          <w:noProof/>
        </w:rPr>
        <w:fldChar w:fldCharType="begin"/>
      </w:r>
      <w:r>
        <w:rPr>
          <w:noProof/>
        </w:rPr>
        <w:instrText xml:space="preserve"> PAGEREF _Toc214968870 \h </w:instrText>
      </w:r>
      <w:r>
        <w:rPr>
          <w:noProof/>
        </w:rPr>
      </w:r>
      <w:r>
        <w:rPr>
          <w:noProof/>
        </w:rPr>
        <w:fldChar w:fldCharType="separate"/>
      </w:r>
      <w:r w:rsidR="00CB4E2C">
        <w:rPr>
          <w:noProof/>
        </w:rPr>
        <w:t>10</w:t>
      </w:r>
      <w:r>
        <w:rPr>
          <w:noProof/>
        </w:rPr>
        <w:fldChar w:fldCharType="end"/>
      </w:r>
    </w:p>
    <w:p w14:paraId="45FD361D" w14:textId="0085592A" w:rsidR="007E0C07" w:rsidRPr="00CC69B5" w:rsidRDefault="007E0C07">
      <w:pPr>
        <w:pStyle w:val="Verzeichnis3"/>
        <w:rPr>
          <w:noProof/>
        </w:rPr>
      </w:pPr>
      <w:r>
        <w:rPr>
          <w:noProof/>
        </w:rPr>
        <w:t>5.3.2</w:t>
      </w:r>
      <w:r w:rsidRPr="00CC69B5">
        <w:rPr>
          <w:noProof/>
        </w:rPr>
        <w:tab/>
      </w:r>
      <w:r>
        <w:rPr>
          <w:noProof/>
        </w:rPr>
        <w:t>RAN Functions</w:t>
      </w:r>
      <w:r>
        <w:rPr>
          <w:noProof/>
        </w:rPr>
        <w:tab/>
      </w:r>
      <w:r>
        <w:rPr>
          <w:noProof/>
        </w:rPr>
        <w:fldChar w:fldCharType="begin"/>
      </w:r>
      <w:r>
        <w:rPr>
          <w:noProof/>
        </w:rPr>
        <w:instrText xml:space="preserve"> PAGEREF _Toc214968871 \h </w:instrText>
      </w:r>
      <w:r>
        <w:rPr>
          <w:noProof/>
        </w:rPr>
      </w:r>
      <w:r>
        <w:rPr>
          <w:noProof/>
        </w:rPr>
        <w:fldChar w:fldCharType="separate"/>
      </w:r>
      <w:r w:rsidR="00CB4E2C">
        <w:rPr>
          <w:noProof/>
        </w:rPr>
        <w:t>10</w:t>
      </w:r>
      <w:r>
        <w:rPr>
          <w:noProof/>
        </w:rPr>
        <w:fldChar w:fldCharType="end"/>
      </w:r>
    </w:p>
    <w:p w14:paraId="1E11D3C0" w14:textId="07364D70" w:rsidR="007E0C07" w:rsidRPr="00CC69B5" w:rsidRDefault="007E0C07">
      <w:pPr>
        <w:pStyle w:val="Verzeichnis1"/>
        <w:rPr>
          <w:noProof/>
          <w:sz w:val="20"/>
        </w:rPr>
      </w:pPr>
      <w:r w:rsidRPr="00CC69B5">
        <w:rPr>
          <w:noProof/>
          <w:sz w:val="20"/>
        </w:rPr>
        <w:t>6</w:t>
      </w:r>
      <w:r w:rsidRPr="00CC69B5">
        <w:rPr>
          <w:noProof/>
          <w:sz w:val="20"/>
        </w:rPr>
        <w:tab/>
        <w:t>RAN Architecture and Interfaces</w:t>
      </w:r>
      <w:r w:rsidRPr="00CC69B5">
        <w:rPr>
          <w:noProof/>
          <w:sz w:val="20"/>
        </w:rPr>
        <w:tab/>
      </w:r>
      <w:r w:rsidRPr="00CC69B5">
        <w:rPr>
          <w:noProof/>
          <w:sz w:val="20"/>
        </w:rPr>
        <w:fldChar w:fldCharType="begin"/>
      </w:r>
      <w:r w:rsidRPr="00CC69B5">
        <w:rPr>
          <w:noProof/>
          <w:sz w:val="20"/>
        </w:rPr>
        <w:instrText xml:space="preserve"> PAGEREF _Toc214968872 \h </w:instrText>
      </w:r>
      <w:r w:rsidRPr="00CC69B5">
        <w:rPr>
          <w:noProof/>
          <w:sz w:val="20"/>
        </w:rPr>
      </w:r>
      <w:r w:rsidRPr="00CC69B5">
        <w:rPr>
          <w:noProof/>
          <w:sz w:val="20"/>
        </w:rPr>
        <w:fldChar w:fldCharType="separate"/>
      </w:r>
      <w:r w:rsidR="00CB4E2C">
        <w:rPr>
          <w:noProof/>
          <w:sz w:val="20"/>
        </w:rPr>
        <w:t>10</w:t>
      </w:r>
      <w:r w:rsidRPr="00CC69B5">
        <w:rPr>
          <w:noProof/>
          <w:sz w:val="20"/>
        </w:rPr>
        <w:fldChar w:fldCharType="end"/>
      </w:r>
    </w:p>
    <w:p w14:paraId="2CF51EBB" w14:textId="0729FF54" w:rsidR="007E0C07" w:rsidRPr="00CC69B5" w:rsidRDefault="007E0C07">
      <w:pPr>
        <w:pStyle w:val="Verzeichnis2"/>
        <w:rPr>
          <w:noProof/>
        </w:rPr>
      </w:pPr>
      <w:r>
        <w:rPr>
          <w:noProof/>
        </w:rPr>
        <w:t>6.</w:t>
      </w:r>
      <w:r w:rsidRPr="00CC69B5">
        <w:rPr>
          <w:noProof/>
        </w:rPr>
        <w:t>1</w:t>
      </w:r>
      <w:r w:rsidRPr="00CC69B5">
        <w:rPr>
          <w:noProof/>
        </w:rPr>
        <w:tab/>
      </w:r>
      <w:r>
        <w:rPr>
          <w:noProof/>
        </w:rPr>
        <w:t xml:space="preserve"> RAN-CN </w:t>
      </w:r>
      <w:r w:rsidRPr="00CC69B5">
        <w:rPr>
          <w:noProof/>
        </w:rPr>
        <w:t>I</w:t>
      </w:r>
      <w:r>
        <w:rPr>
          <w:noProof/>
        </w:rPr>
        <w:t>nterface</w:t>
      </w:r>
      <w:r>
        <w:rPr>
          <w:noProof/>
        </w:rPr>
        <w:tab/>
      </w:r>
      <w:r>
        <w:rPr>
          <w:noProof/>
        </w:rPr>
        <w:fldChar w:fldCharType="begin"/>
      </w:r>
      <w:r>
        <w:rPr>
          <w:noProof/>
        </w:rPr>
        <w:instrText xml:space="preserve"> PAGEREF _Toc214968873 \h </w:instrText>
      </w:r>
      <w:r>
        <w:rPr>
          <w:noProof/>
        </w:rPr>
      </w:r>
      <w:r>
        <w:rPr>
          <w:noProof/>
        </w:rPr>
        <w:fldChar w:fldCharType="separate"/>
      </w:r>
      <w:r w:rsidR="00CB4E2C">
        <w:rPr>
          <w:noProof/>
        </w:rPr>
        <w:t>10</w:t>
      </w:r>
      <w:r>
        <w:rPr>
          <w:noProof/>
        </w:rPr>
        <w:fldChar w:fldCharType="end"/>
      </w:r>
    </w:p>
    <w:p w14:paraId="52A8A554" w14:textId="1615C237" w:rsidR="007E0C07" w:rsidRPr="00CC69B5" w:rsidRDefault="007E0C07">
      <w:pPr>
        <w:pStyle w:val="Verzeichnis3"/>
        <w:rPr>
          <w:noProof/>
        </w:rPr>
      </w:pPr>
      <w:r>
        <w:rPr>
          <w:noProof/>
        </w:rPr>
        <w:t>6.</w:t>
      </w:r>
      <w:r w:rsidRPr="00CC69B5">
        <w:rPr>
          <w:noProof/>
        </w:rPr>
        <w:t>1</w:t>
      </w:r>
      <w:r>
        <w:rPr>
          <w:noProof/>
        </w:rPr>
        <w:t>.1</w:t>
      </w:r>
      <w:r w:rsidRPr="00CC69B5">
        <w:rPr>
          <w:noProof/>
        </w:rPr>
        <w:tab/>
      </w:r>
      <w:r>
        <w:rPr>
          <w:noProof/>
        </w:rPr>
        <w:t>General Principles</w:t>
      </w:r>
      <w:r>
        <w:rPr>
          <w:noProof/>
        </w:rPr>
        <w:tab/>
      </w:r>
      <w:r>
        <w:rPr>
          <w:noProof/>
        </w:rPr>
        <w:fldChar w:fldCharType="begin"/>
      </w:r>
      <w:r>
        <w:rPr>
          <w:noProof/>
        </w:rPr>
        <w:instrText xml:space="preserve"> PAGEREF _Toc214968874 \h </w:instrText>
      </w:r>
      <w:r>
        <w:rPr>
          <w:noProof/>
        </w:rPr>
      </w:r>
      <w:r>
        <w:rPr>
          <w:noProof/>
        </w:rPr>
        <w:fldChar w:fldCharType="separate"/>
      </w:r>
      <w:r w:rsidR="00CB4E2C">
        <w:rPr>
          <w:noProof/>
        </w:rPr>
        <w:t>10</w:t>
      </w:r>
      <w:r>
        <w:rPr>
          <w:noProof/>
        </w:rPr>
        <w:fldChar w:fldCharType="end"/>
      </w:r>
    </w:p>
    <w:p w14:paraId="2ADB669A" w14:textId="35E2D5BE" w:rsidR="007E0C07" w:rsidRPr="00CC69B5" w:rsidRDefault="007E0C07">
      <w:pPr>
        <w:pStyle w:val="Verzeichnis3"/>
        <w:rPr>
          <w:noProof/>
        </w:rPr>
      </w:pPr>
      <w:r>
        <w:rPr>
          <w:noProof/>
        </w:rPr>
        <w:t>6.</w:t>
      </w:r>
      <w:r w:rsidRPr="00CC69B5">
        <w:rPr>
          <w:noProof/>
        </w:rPr>
        <w:t>1</w:t>
      </w:r>
      <w:r>
        <w:rPr>
          <w:noProof/>
        </w:rPr>
        <w:t>.2</w:t>
      </w:r>
      <w:r w:rsidRPr="00CC69B5">
        <w:rPr>
          <w:noProof/>
        </w:rPr>
        <w:tab/>
      </w:r>
      <w:r>
        <w:rPr>
          <w:noProof/>
        </w:rPr>
        <w:t xml:space="preserve">RAN-CN Interface </w:t>
      </w:r>
      <w:r w:rsidRPr="00CC69B5">
        <w:rPr>
          <w:noProof/>
        </w:rPr>
        <w:t>F</w:t>
      </w:r>
      <w:r>
        <w:rPr>
          <w:noProof/>
        </w:rPr>
        <w:t>unctions</w:t>
      </w:r>
      <w:r>
        <w:rPr>
          <w:noProof/>
        </w:rPr>
        <w:tab/>
      </w:r>
      <w:r>
        <w:rPr>
          <w:noProof/>
        </w:rPr>
        <w:fldChar w:fldCharType="begin"/>
      </w:r>
      <w:r>
        <w:rPr>
          <w:noProof/>
        </w:rPr>
        <w:instrText xml:space="preserve"> PAGEREF _Toc214968875 \h </w:instrText>
      </w:r>
      <w:r>
        <w:rPr>
          <w:noProof/>
        </w:rPr>
      </w:r>
      <w:r>
        <w:rPr>
          <w:noProof/>
        </w:rPr>
        <w:fldChar w:fldCharType="separate"/>
      </w:r>
      <w:r w:rsidR="00CB4E2C">
        <w:rPr>
          <w:noProof/>
        </w:rPr>
        <w:t>10</w:t>
      </w:r>
      <w:r>
        <w:rPr>
          <w:noProof/>
        </w:rPr>
        <w:fldChar w:fldCharType="end"/>
      </w:r>
    </w:p>
    <w:p w14:paraId="3DFBE8AE" w14:textId="4A279471" w:rsidR="007E0C07" w:rsidRPr="00CC69B5" w:rsidRDefault="007E0C07">
      <w:pPr>
        <w:pStyle w:val="Verzeichnis3"/>
        <w:rPr>
          <w:noProof/>
        </w:rPr>
      </w:pPr>
      <w:r>
        <w:rPr>
          <w:noProof/>
        </w:rPr>
        <w:t>6.</w:t>
      </w:r>
      <w:r w:rsidRPr="00CC69B5">
        <w:rPr>
          <w:noProof/>
        </w:rPr>
        <w:t>1</w:t>
      </w:r>
      <w:r>
        <w:rPr>
          <w:noProof/>
        </w:rPr>
        <w:t>.3</w:t>
      </w:r>
      <w:r w:rsidRPr="00CC69B5">
        <w:rPr>
          <w:noProof/>
        </w:rPr>
        <w:tab/>
      </w:r>
      <w:r>
        <w:rPr>
          <w:noProof/>
        </w:rPr>
        <w:t xml:space="preserve">RAN-CN </w:t>
      </w:r>
      <w:r w:rsidRPr="00CC69B5">
        <w:rPr>
          <w:noProof/>
        </w:rPr>
        <w:t>I</w:t>
      </w:r>
      <w:r>
        <w:rPr>
          <w:noProof/>
        </w:rPr>
        <w:t xml:space="preserve">nterface </w:t>
      </w:r>
      <w:r w:rsidRPr="00CC69B5">
        <w:rPr>
          <w:noProof/>
        </w:rPr>
        <w:t>O</w:t>
      </w:r>
      <w:r>
        <w:rPr>
          <w:noProof/>
        </w:rPr>
        <w:t>ptions</w:t>
      </w:r>
      <w:r>
        <w:rPr>
          <w:noProof/>
        </w:rPr>
        <w:tab/>
      </w:r>
      <w:r>
        <w:rPr>
          <w:noProof/>
        </w:rPr>
        <w:fldChar w:fldCharType="begin"/>
      </w:r>
      <w:r>
        <w:rPr>
          <w:noProof/>
        </w:rPr>
        <w:instrText xml:space="preserve"> PAGEREF _Toc214968876 \h </w:instrText>
      </w:r>
      <w:r>
        <w:rPr>
          <w:noProof/>
        </w:rPr>
      </w:r>
      <w:r>
        <w:rPr>
          <w:noProof/>
        </w:rPr>
        <w:fldChar w:fldCharType="separate"/>
      </w:r>
      <w:r w:rsidR="00CB4E2C">
        <w:rPr>
          <w:noProof/>
        </w:rPr>
        <w:t>10</w:t>
      </w:r>
      <w:r>
        <w:rPr>
          <w:noProof/>
        </w:rPr>
        <w:fldChar w:fldCharType="end"/>
      </w:r>
    </w:p>
    <w:p w14:paraId="041A20AC" w14:textId="3AC84A92" w:rsidR="007E0C07" w:rsidRPr="00CC69B5" w:rsidRDefault="007E0C07">
      <w:pPr>
        <w:pStyle w:val="Verzeichnis4"/>
        <w:rPr>
          <w:noProof/>
        </w:rPr>
      </w:pPr>
      <w:r w:rsidRPr="00CC69B5">
        <w:rPr>
          <w:noProof/>
        </w:rPr>
        <w:t xml:space="preserve">6.1.3.1 </w:t>
      </w:r>
      <w:r w:rsidRPr="00CC69B5">
        <w:rPr>
          <w:noProof/>
        </w:rPr>
        <w:tab/>
        <w:t>Control Plane</w:t>
      </w:r>
      <w:r>
        <w:rPr>
          <w:noProof/>
        </w:rPr>
        <w:tab/>
      </w:r>
      <w:r>
        <w:rPr>
          <w:noProof/>
        </w:rPr>
        <w:fldChar w:fldCharType="begin"/>
      </w:r>
      <w:r>
        <w:rPr>
          <w:noProof/>
        </w:rPr>
        <w:instrText xml:space="preserve"> PAGEREF _Toc214968877 \h </w:instrText>
      </w:r>
      <w:r>
        <w:rPr>
          <w:noProof/>
        </w:rPr>
      </w:r>
      <w:r>
        <w:rPr>
          <w:noProof/>
        </w:rPr>
        <w:fldChar w:fldCharType="separate"/>
      </w:r>
      <w:r w:rsidR="00CB4E2C">
        <w:rPr>
          <w:noProof/>
        </w:rPr>
        <w:t>11</w:t>
      </w:r>
      <w:r>
        <w:rPr>
          <w:noProof/>
        </w:rPr>
        <w:fldChar w:fldCharType="end"/>
      </w:r>
    </w:p>
    <w:p w14:paraId="79642891" w14:textId="45B340FE" w:rsidR="007E0C07" w:rsidRPr="00CC69B5" w:rsidRDefault="007E0C07">
      <w:pPr>
        <w:pStyle w:val="Verzeichnis5"/>
        <w:rPr>
          <w:noProof/>
        </w:rPr>
      </w:pPr>
      <w:r w:rsidRPr="00CC69B5">
        <w:rPr>
          <w:noProof/>
        </w:rPr>
        <w:t xml:space="preserve">6.1.3.1.1 </w:t>
      </w:r>
      <w:r w:rsidRPr="00CC69B5">
        <w:rPr>
          <w:noProof/>
        </w:rPr>
        <w:tab/>
        <w:t>Point to Point (P2P)</w:t>
      </w:r>
      <w:r>
        <w:rPr>
          <w:noProof/>
        </w:rPr>
        <w:tab/>
      </w:r>
      <w:r>
        <w:rPr>
          <w:noProof/>
        </w:rPr>
        <w:fldChar w:fldCharType="begin"/>
      </w:r>
      <w:r>
        <w:rPr>
          <w:noProof/>
        </w:rPr>
        <w:instrText xml:space="preserve"> PAGEREF _Toc214968878 \h </w:instrText>
      </w:r>
      <w:r>
        <w:rPr>
          <w:noProof/>
        </w:rPr>
      </w:r>
      <w:r>
        <w:rPr>
          <w:noProof/>
        </w:rPr>
        <w:fldChar w:fldCharType="separate"/>
      </w:r>
      <w:r w:rsidR="00CB4E2C">
        <w:rPr>
          <w:noProof/>
        </w:rPr>
        <w:t>11</w:t>
      </w:r>
      <w:r>
        <w:rPr>
          <w:noProof/>
        </w:rPr>
        <w:fldChar w:fldCharType="end"/>
      </w:r>
    </w:p>
    <w:p w14:paraId="12754AD3" w14:textId="5BDC059C" w:rsidR="007E0C07" w:rsidRPr="00CC69B5" w:rsidRDefault="007E0C07">
      <w:pPr>
        <w:pStyle w:val="Verzeichnis5"/>
        <w:rPr>
          <w:noProof/>
        </w:rPr>
      </w:pPr>
      <w:r w:rsidRPr="00CC69B5">
        <w:rPr>
          <w:noProof/>
        </w:rPr>
        <w:t xml:space="preserve">6.1.3.1.2 </w:t>
      </w:r>
      <w:r w:rsidRPr="00CC69B5">
        <w:rPr>
          <w:noProof/>
        </w:rPr>
        <w:tab/>
        <w:t>Service Based Interface (SBI)</w:t>
      </w:r>
      <w:r>
        <w:rPr>
          <w:noProof/>
        </w:rPr>
        <w:tab/>
      </w:r>
      <w:r>
        <w:rPr>
          <w:noProof/>
        </w:rPr>
        <w:fldChar w:fldCharType="begin"/>
      </w:r>
      <w:r>
        <w:rPr>
          <w:noProof/>
        </w:rPr>
        <w:instrText xml:space="preserve"> PAGEREF _Toc214968879 \h </w:instrText>
      </w:r>
      <w:r>
        <w:rPr>
          <w:noProof/>
        </w:rPr>
      </w:r>
      <w:r>
        <w:rPr>
          <w:noProof/>
        </w:rPr>
        <w:fldChar w:fldCharType="separate"/>
      </w:r>
      <w:r w:rsidR="00CB4E2C">
        <w:rPr>
          <w:noProof/>
        </w:rPr>
        <w:t>11</w:t>
      </w:r>
      <w:r>
        <w:rPr>
          <w:noProof/>
        </w:rPr>
        <w:fldChar w:fldCharType="end"/>
      </w:r>
    </w:p>
    <w:p w14:paraId="38C435C7" w14:textId="2544B082" w:rsidR="007E0C07" w:rsidRPr="00CC69B5" w:rsidRDefault="007E0C07">
      <w:pPr>
        <w:pStyle w:val="Verzeichnis4"/>
        <w:rPr>
          <w:noProof/>
        </w:rPr>
      </w:pPr>
      <w:r w:rsidRPr="00CC69B5">
        <w:rPr>
          <w:noProof/>
        </w:rPr>
        <w:t>6.1.3.2</w:t>
      </w:r>
      <w:r w:rsidRPr="00CC69B5">
        <w:rPr>
          <w:noProof/>
        </w:rPr>
        <w:tab/>
        <w:t>RAN-CN User Plane</w:t>
      </w:r>
      <w:r>
        <w:rPr>
          <w:noProof/>
        </w:rPr>
        <w:tab/>
      </w:r>
      <w:r>
        <w:rPr>
          <w:noProof/>
        </w:rPr>
        <w:fldChar w:fldCharType="begin"/>
      </w:r>
      <w:r>
        <w:rPr>
          <w:noProof/>
        </w:rPr>
        <w:instrText xml:space="preserve"> PAGEREF _Toc214968880 \h </w:instrText>
      </w:r>
      <w:r>
        <w:rPr>
          <w:noProof/>
        </w:rPr>
      </w:r>
      <w:r>
        <w:rPr>
          <w:noProof/>
        </w:rPr>
        <w:fldChar w:fldCharType="separate"/>
      </w:r>
      <w:r w:rsidR="00CB4E2C">
        <w:rPr>
          <w:noProof/>
        </w:rPr>
        <w:t>11</w:t>
      </w:r>
      <w:r>
        <w:rPr>
          <w:noProof/>
        </w:rPr>
        <w:fldChar w:fldCharType="end"/>
      </w:r>
    </w:p>
    <w:p w14:paraId="5A4FE4D0" w14:textId="0B029216" w:rsidR="007E0C07" w:rsidRPr="00CC69B5" w:rsidRDefault="007E0C07">
      <w:pPr>
        <w:pStyle w:val="Verzeichnis3"/>
        <w:rPr>
          <w:noProof/>
        </w:rPr>
      </w:pPr>
      <w:r>
        <w:rPr>
          <w:noProof/>
        </w:rPr>
        <w:t>6.</w:t>
      </w:r>
      <w:r w:rsidRPr="00CC69B5">
        <w:rPr>
          <w:noProof/>
        </w:rPr>
        <w:t>1</w:t>
      </w:r>
      <w:r>
        <w:rPr>
          <w:noProof/>
        </w:rPr>
        <w:t>.4</w:t>
      </w:r>
      <w:r w:rsidRPr="00CC69B5">
        <w:rPr>
          <w:noProof/>
        </w:rPr>
        <w:tab/>
      </w:r>
      <w:r>
        <w:rPr>
          <w:noProof/>
        </w:rPr>
        <w:t xml:space="preserve">Evaluation of RAN-CN </w:t>
      </w:r>
      <w:r w:rsidRPr="00CC69B5">
        <w:rPr>
          <w:noProof/>
        </w:rPr>
        <w:t>I</w:t>
      </w:r>
      <w:r>
        <w:rPr>
          <w:noProof/>
        </w:rPr>
        <w:t xml:space="preserve">nterface </w:t>
      </w:r>
      <w:r w:rsidRPr="00CC69B5">
        <w:rPr>
          <w:noProof/>
        </w:rPr>
        <w:t>O</w:t>
      </w:r>
      <w:r>
        <w:rPr>
          <w:noProof/>
        </w:rPr>
        <w:t>ptions</w:t>
      </w:r>
      <w:r>
        <w:rPr>
          <w:noProof/>
        </w:rPr>
        <w:tab/>
      </w:r>
      <w:r>
        <w:rPr>
          <w:noProof/>
        </w:rPr>
        <w:fldChar w:fldCharType="begin"/>
      </w:r>
      <w:r>
        <w:rPr>
          <w:noProof/>
        </w:rPr>
        <w:instrText xml:space="preserve"> PAGEREF _Toc214968881 \h </w:instrText>
      </w:r>
      <w:r>
        <w:rPr>
          <w:noProof/>
        </w:rPr>
      </w:r>
      <w:r>
        <w:rPr>
          <w:noProof/>
        </w:rPr>
        <w:fldChar w:fldCharType="separate"/>
      </w:r>
      <w:r w:rsidR="00CB4E2C">
        <w:rPr>
          <w:noProof/>
        </w:rPr>
        <w:t>11</w:t>
      </w:r>
      <w:r>
        <w:rPr>
          <w:noProof/>
        </w:rPr>
        <w:fldChar w:fldCharType="end"/>
      </w:r>
    </w:p>
    <w:p w14:paraId="4609F161" w14:textId="46B707DD" w:rsidR="007E0C07" w:rsidRPr="00CC69B5" w:rsidRDefault="007E0C07">
      <w:pPr>
        <w:pStyle w:val="Verzeichnis2"/>
        <w:rPr>
          <w:noProof/>
        </w:rPr>
      </w:pPr>
      <w:r>
        <w:rPr>
          <w:noProof/>
        </w:rPr>
        <w:t>6.</w:t>
      </w:r>
      <w:r w:rsidRPr="00CC69B5">
        <w:rPr>
          <w:noProof/>
        </w:rPr>
        <w:t>2</w:t>
      </w:r>
      <w:r w:rsidRPr="00CC69B5">
        <w:rPr>
          <w:noProof/>
        </w:rPr>
        <w:tab/>
      </w:r>
      <w:r>
        <w:rPr>
          <w:noProof/>
        </w:rPr>
        <w:t xml:space="preserve">RAN </w:t>
      </w:r>
      <w:r w:rsidRPr="00CC69B5">
        <w:rPr>
          <w:noProof/>
        </w:rPr>
        <w:t>I</w:t>
      </w:r>
      <w:r>
        <w:rPr>
          <w:noProof/>
        </w:rPr>
        <w:t xml:space="preserve">nternal </w:t>
      </w:r>
      <w:r w:rsidRPr="00CC69B5">
        <w:rPr>
          <w:noProof/>
        </w:rPr>
        <w:t>I</w:t>
      </w:r>
      <w:r>
        <w:rPr>
          <w:noProof/>
        </w:rPr>
        <w:t>nterfaces</w:t>
      </w:r>
      <w:r>
        <w:rPr>
          <w:noProof/>
        </w:rPr>
        <w:tab/>
      </w:r>
      <w:r>
        <w:rPr>
          <w:noProof/>
        </w:rPr>
        <w:fldChar w:fldCharType="begin"/>
      </w:r>
      <w:r>
        <w:rPr>
          <w:noProof/>
        </w:rPr>
        <w:instrText xml:space="preserve"> PAGEREF _Toc214968882 \h </w:instrText>
      </w:r>
      <w:r>
        <w:rPr>
          <w:noProof/>
        </w:rPr>
      </w:r>
      <w:r>
        <w:rPr>
          <w:noProof/>
        </w:rPr>
        <w:fldChar w:fldCharType="separate"/>
      </w:r>
      <w:r w:rsidR="00CB4E2C">
        <w:rPr>
          <w:noProof/>
        </w:rPr>
        <w:t>11</w:t>
      </w:r>
      <w:r>
        <w:rPr>
          <w:noProof/>
        </w:rPr>
        <w:fldChar w:fldCharType="end"/>
      </w:r>
    </w:p>
    <w:p w14:paraId="067DECB6" w14:textId="2C0CB8F4" w:rsidR="007E0C07" w:rsidRPr="00CC69B5" w:rsidRDefault="007E0C07">
      <w:pPr>
        <w:pStyle w:val="Verzeichnis3"/>
        <w:rPr>
          <w:noProof/>
        </w:rPr>
      </w:pPr>
      <w:r>
        <w:rPr>
          <w:noProof/>
        </w:rPr>
        <w:t>6.2.1</w:t>
      </w:r>
      <w:r w:rsidRPr="00CC69B5">
        <w:rPr>
          <w:noProof/>
        </w:rPr>
        <w:tab/>
      </w:r>
      <w:r>
        <w:rPr>
          <w:noProof/>
        </w:rPr>
        <w:t>General Principles</w:t>
      </w:r>
      <w:r>
        <w:rPr>
          <w:noProof/>
        </w:rPr>
        <w:tab/>
      </w:r>
      <w:r>
        <w:rPr>
          <w:noProof/>
        </w:rPr>
        <w:fldChar w:fldCharType="begin"/>
      </w:r>
      <w:r>
        <w:rPr>
          <w:noProof/>
        </w:rPr>
        <w:instrText xml:space="preserve"> PAGEREF _Toc214968883 \h </w:instrText>
      </w:r>
      <w:r>
        <w:rPr>
          <w:noProof/>
        </w:rPr>
      </w:r>
      <w:r>
        <w:rPr>
          <w:noProof/>
        </w:rPr>
        <w:fldChar w:fldCharType="separate"/>
      </w:r>
      <w:r w:rsidR="00CB4E2C">
        <w:rPr>
          <w:noProof/>
        </w:rPr>
        <w:t>11</w:t>
      </w:r>
      <w:r>
        <w:rPr>
          <w:noProof/>
        </w:rPr>
        <w:fldChar w:fldCharType="end"/>
      </w:r>
    </w:p>
    <w:p w14:paraId="27EEA6C2" w14:textId="12D443AC" w:rsidR="007E0C07" w:rsidRPr="00CC69B5" w:rsidRDefault="007E0C07">
      <w:pPr>
        <w:pStyle w:val="Verzeichnis3"/>
        <w:rPr>
          <w:noProof/>
        </w:rPr>
      </w:pPr>
      <w:r>
        <w:rPr>
          <w:noProof/>
        </w:rPr>
        <w:t>6.2.2</w:t>
      </w:r>
      <w:r w:rsidRPr="00CC69B5">
        <w:rPr>
          <w:noProof/>
        </w:rPr>
        <w:tab/>
      </w:r>
      <w:r>
        <w:rPr>
          <w:noProof/>
        </w:rPr>
        <w:t>Disaggregated RAN Architecture</w:t>
      </w:r>
      <w:r>
        <w:rPr>
          <w:noProof/>
        </w:rPr>
        <w:tab/>
      </w:r>
      <w:r>
        <w:rPr>
          <w:noProof/>
        </w:rPr>
        <w:fldChar w:fldCharType="begin"/>
      </w:r>
      <w:r>
        <w:rPr>
          <w:noProof/>
        </w:rPr>
        <w:instrText xml:space="preserve"> PAGEREF _Toc214968884 \h </w:instrText>
      </w:r>
      <w:r>
        <w:rPr>
          <w:noProof/>
        </w:rPr>
      </w:r>
      <w:r>
        <w:rPr>
          <w:noProof/>
        </w:rPr>
        <w:fldChar w:fldCharType="separate"/>
      </w:r>
      <w:r w:rsidR="00CB4E2C">
        <w:rPr>
          <w:noProof/>
        </w:rPr>
        <w:t>11</w:t>
      </w:r>
      <w:r>
        <w:rPr>
          <w:noProof/>
        </w:rPr>
        <w:fldChar w:fldCharType="end"/>
      </w:r>
    </w:p>
    <w:p w14:paraId="09803380" w14:textId="27AED125" w:rsidR="007E0C07" w:rsidRPr="00CC69B5" w:rsidRDefault="007E0C07">
      <w:pPr>
        <w:pStyle w:val="Verzeichnis1"/>
        <w:rPr>
          <w:noProof/>
          <w:sz w:val="20"/>
        </w:rPr>
      </w:pPr>
      <w:r w:rsidRPr="00CC69B5">
        <w:rPr>
          <w:noProof/>
          <w:sz w:val="20"/>
        </w:rPr>
        <w:t>7</w:t>
      </w:r>
      <w:r w:rsidRPr="00CC69B5">
        <w:rPr>
          <w:noProof/>
          <w:sz w:val="20"/>
        </w:rPr>
        <w:tab/>
        <w:t>AI/ML for RAN</w:t>
      </w:r>
      <w:r w:rsidRPr="00CC69B5">
        <w:rPr>
          <w:noProof/>
          <w:sz w:val="20"/>
        </w:rPr>
        <w:tab/>
      </w:r>
      <w:r w:rsidRPr="00CC69B5">
        <w:rPr>
          <w:noProof/>
          <w:sz w:val="20"/>
        </w:rPr>
        <w:fldChar w:fldCharType="begin"/>
      </w:r>
      <w:r w:rsidRPr="00CC69B5">
        <w:rPr>
          <w:noProof/>
          <w:sz w:val="20"/>
        </w:rPr>
        <w:instrText xml:space="preserve"> PAGEREF _Toc214968885 \h </w:instrText>
      </w:r>
      <w:r w:rsidRPr="00CC69B5">
        <w:rPr>
          <w:noProof/>
          <w:sz w:val="20"/>
        </w:rPr>
      </w:r>
      <w:r w:rsidRPr="00CC69B5">
        <w:rPr>
          <w:noProof/>
          <w:sz w:val="20"/>
        </w:rPr>
        <w:fldChar w:fldCharType="separate"/>
      </w:r>
      <w:r w:rsidR="00CB4E2C">
        <w:rPr>
          <w:noProof/>
          <w:sz w:val="20"/>
        </w:rPr>
        <w:t>12</w:t>
      </w:r>
      <w:r w:rsidRPr="00CC69B5">
        <w:rPr>
          <w:noProof/>
          <w:sz w:val="20"/>
        </w:rPr>
        <w:fldChar w:fldCharType="end"/>
      </w:r>
    </w:p>
    <w:p w14:paraId="164472DF" w14:textId="538163C2" w:rsidR="007E0C07" w:rsidRPr="00CC69B5" w:rsidRDefault="007E0C07">
      <w:pPr>
        <w:pStyle w:val="Verzeichnis2"/>
        <w:rPr>
          <w:noProof/>
        </w:rPr>
      </w:pPr>
      <w:r>
        <w:rPr>
          <w:noProof/>
        </w:rPr>
        <w:t>7.2</w:t>
      </w:r>
      <w:r w:rsidRPr="00CC69B5">
        <w:rPr>
          <w:noProof/>
        </w:rPr>
        <w:tab/>
      </w:r>
      <w:r>
        <w:rPr>
          <w:noProof/>
        </w:rPr>
        <w:t>AI/ML use cases</w:t>
      </w:r>
      <w:r>
        <w:rPr>
          <w:noProof/>
        </w:rPr>
        <w:tab/>
      </w:r>
      <w:r>
        <w:rPr>
          <w:noProof/>
        </w:rPr>
        <w:fldChar w:fldCharType="begin"/>
      </w:r>
      <w:r>
        <w:rPr>
          <w:noProof/>
        </w:rPr>
        <w:instrText xml:space="preserve"> PAGEREF _Toc214968886 \h </w:instrText>
      </w:r>
      <w:r>
        <w:rPr>
          <w:noProof/>
        </w:rPr>
      </w:r>
      <w:r>
        <w:rPr>
          <w:noProof/>
        </w:rPr>
        <w:fldChar w:fldCharType="separate"/>
      </w:r>
      <w:r w:rsidR="00CB4E2C">
        <w:rPr>
          <w:noProof/>
        </w:rPr>
        <w:t>12</w:t>
      </w:r>
      <w:r>
        <w:rPr>
          <w:noProof/>
        </w:rPr>
        <w:fldChar w:fldCharType="end"/>
      </w:r>
    </w:p>
    <w:p w14:paraId="5AF77F6B" w14:textId="279BD9FE" w:rsidR="007E0C07" w:rsidRPr="00CC69B5" w:rsidRDefault="007E0C07">
      <w:pPr>
        <w:pStyle w:val="Verzeichnis2"/>
        <w:rPr>
          <w:noProof/>
        </w:rPr>
      </w:pPr>
      <w:r>
        <w:rPr>
          <w:noProof/>
        </w:rPr>
        <w:t>7.3</w:t>
      </w:r>
      <w:r w:rsidRPr="00CC69B5">
        <w:rPr>
          <w:noProof/>
        </w:rPr>
        <w:tab/>
      </w:r>
      <w:r>
        <w:rPr>
          <w:noProof/>
        </w:rPr>
        <w:t>AI/ML framework</w:t>
      </w:r>
      <w:r>
        <w:rPr>
          <w:noProof/>
        </w:rPr>
        <w:tab/>
      </w:r>
      <w:r>
        <w:rPr>
          <w:noProof/>
        </w:rPr>
        <w:fldChar w:fldCharType="begin"/>
      </w:r>
      <w:r>
        <w:rPr>
          <w:noProof/>
        </w:rPr>
        <w:instrText xml:space="preserve"> PAGEREF _Toc214968887 \h </w:instrText>
      </w:r>
      <w:r>
        <w:rPr>
          <w:noProof/>
        </w:rPr>
      </w:r>
      <w:r>
        <w:rPr>
          <w:noProof/>
        </w:rPr>
        <w:fldChar w:fldCharType="separate"/>
      </w:r>
      <w:r w:rsidR="00CB4E2C">
        <w:rPr>
          <w:noProof/>
        </w:rPr>
        <w:t>12</w:t>
      </w:r>
      <w:r>
        <w:rPr>
          <w:noProof/>
        </w:rPr>
        <w:fldChar w:fldCharType="end"/>
      </w:r>
    </w:p>
    <w:p w14:paraId="63E024BB" w14:textId="1A93D092" w:rsidR="007E0C07" w:rsidRPr="00CC69B5" w:rsidRDefault="007E0C07">
      <w:pPr>
        <w:pStyle w:val="Verzeichnis1"/>
        <w:rPr>
          <w:noProof/>
          <w:sz w:val="20"/>
        </w:rPr>
      </w:pPr>
      <w:r w:rsidRPr="00CC69B5">
        <w:rPr>
          <w:noProof/>
          <w:sz w:val="20"/>
        </w:rPr>
        <w:t>8</w:t>
      </w:r>
      <w:r w:rsidRPr="00CC69B5">
        <w:rPr>
          <w:noProof/>
          <w:sz w:val="20"/>
        </w:rPr>
        <w:tab/>
        <w:t>Radio access network procedures</w:t>
      </w:r>
      <w:r w:rsidRPr="00CC69B5">
        <w:rPr>
          <w:noProof/>
          <w:sz w:val="20"/>
        </w:rPr>
        <w:tab/>
      </w:r>
      <w:r w:rsidRPr="00CC69B5">
        <w:rPr>
          <w:noProof/>
          <w:sz w:val="20"/>
        </w:rPr>
        <w:fldChar w:fldCharType="begin"/>
      </w:r>
      <w:r w:rsidRPr="00CC69B5">
        <w:rPr>
          <w:noProof/>
          <w:sz w:val="20"/>
        </w:rPr>
        <w:instrText xml:space="preserve"> PAGEREF _Toc214968888 \h </w:instrText>
      </w:r>
      <w:r w:rsidRPr="00CC69B5">
        <w:rPr>
          <w:noProof/>
          <w:sz w:val="20"/>
        </w:rPr>
      </w:r>
      <w:r w:rsidRPr="00CC69B5">
        <w:rPr>
          <w:noProof/>
          <w:sz w:val="20"/>
        </w:rPr>
        <w:fldChar w:fldCharType="separate"/>
      </w:r>
      <w:r w:rsidR="00CB4E2C">
        <w:rPr>
          <w:noProof/>
          <w:sz w:val="20"/>
        </w:rPr>
        <w:t>12</w:t>
      </w:r>
      <w:r w:rsidRPr="00CC69B5">
        <w:rPr>
          <w:noProof/>
          <w:sz w:val="20"/>
        </w:rPr>
        <w:fldChar w:fldCharType="end"/>
      </w:r>
    </w:p>
    <w:p w14:paraId="28EDF340" w14:textId="4BC479E5" w:rsidR="007E0C07" w:rsidRPr="00CC69B5" w:rsidRDefault="007E0C07">
      <w:pPr>
        <w:pStyle w:val="Verzeichnis2"/>
        <w:rPr>
          <w:noProof/>
        </w:rPr>
      </w:pPr>
      <w:r>
        <w:rPr>
          <w:noProof/>
        </w:rPr>
        <w:t xml:space="preserve">8.1 </w:t>
      </w:r>
      <w:r w:rsidRPr="00CC69B5">
        <w:rPr>
          <w:noProof/>
        </w:rPr>
        <w:tab/>
      </w:r>
      <w:r>
        <w:rPr>
          <w:noProof/>
        </w:rPr>
        <w:t>Mobility</w:t>
      </w:r>
      <w:r>
        <w:rPr>
          <w:noProof/>
        </w:rPr>
        <w:tab/>
      </w:r>
      <w:r>
        <w:rPr>
          <w:noProof/>
        </w:rPr>
        <w:fldChar w:fldCharType="begin"/>
      </w:r>
      <w:r>
        <w:rPr>
          <w:noProof/>
        </w:rPr>
        <w:instrText xml:space="preserve"> PAGEREF _Toc214968889 \h </w:instrText>
      </w:r>
      <w:r>
        <w:rPr>
          <w:noProof/>
        </w:rPr>
      </w:r>
      <w:r>
        <w:rPr>
          <w:noProof/>
        </w:rPr>
        <w:fldChar w:fldCharType="separate"/>
      </w:r>
      <w:r w:rsidR="00CB4E2C">
        <w:rPr>
          <w:noProof/>
        </w:rPr>
        <w:t>12</w:t>
      </w:r>
      <w:r>
        <w:rPr>
          <w:noProof/>
        </w:rPr>
        <w:fldChar w:fldCharType="end"/>
      </w:r>
    </w:p>
    <w:p w14:paraId="4B99A582" w14:textId="4D476349" w:rsidR="007E0C07" w:rsidRPr="00CC69B5" w:rsidRDefault="007E0C07">
      <w:pPr>
        <w:pStyle w:val="Verzeichnis3"/>
        <w:rPr>
          <w:noProof/>
        </w:rPr>
      </w:pPr>
      <w:r>
        <w:rPr>
          <w:noProof/>
        </w:rPr>
        <w:t>8.1.1</w:t>
      </w:r>
      <w:r w:rsidRPr="00CC69B5">
        <w:rPr>
          <w:noProof/>
        </w:rPr>
        <w:tab/>
      </w:r>
      <w:r>
        <w:rPr>
          <w:noProof/>
        </w:rPr>
        <w:t>Intra 6G Mobility</w:t>
      </w:r>
      <w:r>
        <w:rPr>
          <w:noProof/>
        </w:rPr>
        <w:tab/>
      </w:r>
      <w:r>
        <w:rPr>
          <w:noProof/>
        </w:rPr>
        <w:fldChar w:fldCharType="begin"/>
      </w:r>
      <w:r>
        <w:rPr>
          <w:noProof/>
        </w:rPr>
        <w:instrText xml:space="preserve"> PAGEREF _Toc214968890 \h </w:instrText>
      </w:r>
      <w:r>
        <w:rPr>
          <w:noProof/>
        </w:rPr>
      </w:r>
      <w:r>
        <w:rPr>
          <w:noProof/>
        </w:rPr>
        <w:fldChar w:fldCharType="separate"/>
      </w:r>
      <w:r w:rsidR="00CB4E2C">
        <w:rPr>
          <w:noProof/>
        </w:rPr>
        <w:t>12</w:t>
      </w:r>
      <w:r>
        <w:rPr>
          <w:noProof/>
        </w:rPr>
        <w:fldChar w:fldCharType="end"/>
      </w:r>
    </w:p>
    <w:p w14:paraId="606F3C19" w14:textId="38603DC9" w:rsidR="007E0C07" w:rsidRPr="00CC69B5" w:rsidRDefault="007E0C07">
      <w:pPr>
        <w:pStyle w:val="Verzeichnis3"/>
        <w:rPr>
          <w:noProof/>
        </w:rPr>
      </w:pPr>
      <w:r>
        <w:rPr>
          <w:noProof/>
        </w:rPr>
        <w:t>8.1.2</w:t>
      </w:r>
      <w:r w:rsidRPr="00CC69B5">
        <w:rPr>
          <w:noProof/>
        </w:rPr>
        <w:tab/>
      </w:r>
      <w:r>
        <w:rPr>
          <w:noProof/>
        </w:rPr>
        <w:t>Inter-RAT Mobility</w:t>
      </w:r>
      <w:r>
        <w:rPr>
          <w:noProof/>
        </w:rPr>
        <w:tab/>
      </w:r>
      <w:r>
        <w:rPr>
          <w:noProof/>
        </w:rPr>
        <w:fldChar w:fldCharType="begin"/>
      </w:r>
      <w:r>
        <w:rPr>
          <w:noProof/>
        </w:rPr>
        <w:instrText xml:space="preserve"> PAGEREF _Toc214968891 \h </w:instrText>
      </w:r>
      <w:r>
        <w:rPr>
          <w:noProof/>
        </w:rPr>
      </w:r>
      <w:r>
        <w:rPr>
          <w:noProof/>
        </w:rPr>
        <w:fldChar w:fldCharType="separate"/>
      </w:r>
      <w:r w:rsidR="00CB4E2C">
        <w:rPr>
          <w:noProof/>
        </w:rPr>
        <w:t>12</w:t>
      </w:r>
      <w:r>
        <w:rPr>
          <w:noProof/>
        </w:rPr>
        <w:fldChar w:fldCharType="end"/>
      </w:r>
    </w:p>
    <w:p w14:paraId="26617D0D" w14:textId="3FBA34B9" w:rsidR="007E0C07" w:rsidRPr="00CC69B5" w:rsidRDefault="007E0C07">
      <w:pPr>
        <w:pStyle w:val="Verzeichnis4"/>
        <w:rPr>
          <w:noProof/>
        </w:rPr>
      </w:pPr>
      <w:r>
        <w:rPr>
          <w:noProof/>
        </w:rPr>
        <w:t>8.1.2.1</w:t>
      </w:r>
      <w:r w:rsidRPr="00CC69B5">
        <w:rPr>
          <w:noProof/>
        </w:rPr>
        <w:tab/>
      </w:r>
      <w:r>
        <w:rPr>
          <w:noProof/>
        </w:rPr>
        <w:t>Mobility between 6GR and 5G NR</w:t>
      </w:r>
      <w:r>
        <w:rPr>
          <w:noProof/>
        </w:rPr>
        <w:tab/>
      </w:r>
      <w:r>
        <w:rPr>
          <w:noProof/>
        </w:rPr>
        <w:fldChar w:fldCharType="begin"/>
      </w:r>
      <w:r>
        <w:rPr>
          <w:noProof/>
        </w:rPr>
        <w:instrText xml:space="preserve"> PAGEREF _Toc214968892 \h </w:instrText>
      </w:r>
      <w:r>
        <w:rPr>
          <w:noProof/>
        </w:rPr>
      </w:r>
      <w:r>
        <w:rPr>
          <w:noProof/>
        </w:rPr>
        <w:fldChar w:fldCharType="separate"/>
      </w:r>
      <w:r w:rsidR="00CB4E2C">
        <w:rPr>
          <w:noProof/>
        </w:rPr>
        <w:t>13</w:t>
      </w:r>
      <w:r>
        <w:rPr>
          <w:noProof/>
        </w:rPr>
        <w:fldChar w:fldCharType="end"/>
      </w:r>
    </w:p>
    <w:p w14:paraId="050719C4" w14:textId="658569A2" w:rsidR="007E0C07" w:rsidRPr="00CC69B5" w:rsidRDefault="007E0C07">
      <w:pPr>
        <w:pStyle w:val="Verzeichnis1"/>
        <w:rPr>
          <w:noProof/>
          <w:sz w:val="20"/>
        </w:rPr>
      </w:pPr>
      <w:r w:rsidRPr="00CC69B5">
        <w:rPr>
          <w:noProof/>
          <w:sz w:val="20"/>
        </w:rPr>
        <w:t>X</w:t>
      </w:r>
      <w:r w:rsidRPr="00CC69B5">
        <w:rPr>
          <w:noProof/>
          <w:sz w:val="20"/>
        </w:rPr>
        <w:tab/>
        <w:t>Conclusions</w:t>
      </w:r>
      <w:r w:rsidRPr="00CC69B5">
        <w:rPr>
          <w:noProof/>
          <w:sz w:val="20"/>
        </w:rPr>
        <w:tab/>
      </w:r>
      <w:r w:rsidRPr="00CC69B5">
        <w:rPr>
          <w:noProof/>
          <w:sz w:val="20"/>
        </w:rPr>
        <w:fldChar w:fldCharType="begin"/>
      </w:r>
      <w:r w:rsidRPr="00CC69B5">
        <w:rPr>
          <w:noProof/>
          <w:sz w:val="20"/>
        </w:rPr>
        <w:instrText xml:space="preserve"> PAGEREF _Toc214968893 \h </w:instrText>
      </w:r>
      <w:r w:rsidRPr="00CC69B5">
        <w:rPr>
          <w:noProof/>
          <w:sz w:val="20"/>
        </w:rPr>
      </w:r>
      <w:r w:rsidRPr="00CC69B5">
        <w:rPr>
          <w:noProof/>
          <w:sz w:val="20"/>
        </w:rPr>
        <w:fldChar w:fldCharType="separate"/>
      </w:r>
      <w:r w:rsidR="00CB4E2C">
        <w:rPr>
          <w:noProof/>
          <w:sz w:val="20"/>
        </w:rPr>
        <w:t>13</w:t>
      </w:r>
      <w:r w:rsidRPr="00CC69B5">
        <w:rPr>
          <w:noProof/>
          <w:sz w:val="20"/>
        </w:rPr>
        <w:fldChar w:fldCharType="end"/>
      </w:r>
    </w:p>
    <w:p w14:paraId="7C7436F6" w14:textId="5B5B074B" w:rsidR="007E0C07" w:rsidRPr="00CC69B5" w:rsidRDefault="007E0C07">
      <w:pPr>
        <w:pStyle w:val="Verzeichnis2"/>
        <w:rPr>
          <w:noProof/>
        </w:rPr>
      </w:pPr>
      <w:r>
        <w:rPr>
          <w:noProof/>
        </w:rPr>
        <w:t>X.1</w:t>
      </w:r>
      <w:r w:rsidRPr="00CC69B5">
        <w:rPr>
          <w:noProof/>
        </w:rPr>
        <w:tab/>
      </w:r>
      <w:r>
        <w:rPr>
          <w:noProof/>
        </w:rPr>
        <w:t>RAN-CN interface</w:t>
      </w:r>
      <w:r>
        <w:rPr>
          <w:noProof/>
        </w:rPr>
        <w:tab/>
      </w:r>
      <w:r>
        <w:rPr>
          <w:noProof/>
        </w:rPr>
        <w:fldChar w:fldCharType="begin"/>
      </w:r>
      <w:r>
        <w:rPr>
          <w:noProof/>
        </w:rPr>
        <w:instrText xml:space="preserve"> PAGEREF _Toc214968894 \h </w:instrText>
      </w:r>
      <w:r>
        <w:rPr>
          <w:noProof/>
        </w:rPr>
      </w:r>
      <w:r>
        <w:rPr>
          <w:noProof/>
        </w:rPr>
        <w:fldChar w:fldCharType="separate"/>
      </w:r>
      <w:r w:rsidR="00CB4E2C">
        <w:rPr>
          <w:noProof/>
        </w:rPr>
        <w:t>13</w:t>
      </w:r>
      <w:r>
        <w:rPr>
          <w:noProof/>
        </w:rPr>
        <w:fldChar w:fldCharType="end"/>
      </w:r>
    </w:p>
    <w:p w14:paraId="116D7581" w14:textId="2E11B556" w:rsidR="007E0C07" w:rsidRPr="00CC69B5" w:rsidRDefault="007E0C07">
      <w:pPr>
        <w:pStyle w:val="Verzeichnis2"/>
        <w:rPr>
          <w:noProof/>
        </w:rPr>
      </w:pPr>
      <w:r>
        <w:rPr>
          <w:noProof/>
        </w:rPr>
        <w:t>X.2</w:t>
      </w:r>
      <w:r w:rsidRPr="00CC69B5">
        <w:rPr>
          <w:noProof/>
        </w:rPr>
        <w:tab/>
      </w:r>
      <w:r>
        <w:rPr>
          <w:noProof/>
        </w:rPr>
        <w:t>RAN internal interfaces</w:t>
      </w:r>
      <w:r>
        <w:rPr>
          <w:noProof/>
        </w:rPr>
        <w:tab/>
      </w:r>
      <w:r>
        <w:rPr>
          <w:noProof/>
        </w:rPr>
        <w:fldChar w:fldCharType="begin"/>
      </w:r>
      <w:r>
        <w:rPr>
          <w:noProof/>
        </w:rPr>
        <w:instrText xml:space="preserve"> PAGEREF _Toc214968895 \h </w:instrText>
      </w:r>
      <w:r>
        <w:rPr>
          <w:noProof/>
        </w:rPr>
      </w:r>
      <w:r>
        <w:rPr>
          <w:noProof/>
        </w:rPr>
        <w:fldChar w:fldCharType="separate"/>
      </w:r>
      <w:r w:rsidR="00CB4E2C">
        <w:rPr>
          <w:noProof/>
        </w:rPr>
        <w:t>13</w:t>
      </w:r>
      <w:r>
        <w:rPr>
          <w:noProof/>
        </w:rPr>
        <w:fldChar w:fldCharType="end"/>
      </w:r>
    </w:p>
    <w:p w14:paraId="2F418C56" w14:textId="0F5039AF" w:rsidR="007E0C07" w:rsidRPr="00CC69B5" w:rsidRDefault="007E0C07" w:rsidP="00E345A6">
      <w:pPr>
        <w:pStyle w:val="Verzeichnis8"/>
        <w:rPr>
          <w:b w:val="0"/>
          <w:noProof/>
          <w:sz w:val="20"/>
        </w:rPr>
      </w:pPr>
      <w:r w:rsidRPr="00CC69B5">
        <w:rPr>
          <w:b w:val="0"/>
          <w:noProof/>
          <w:sz w:val="20"/>
        </w:rPr>
        <w:t>Annex A: Void</w:t>
      </w:r>
      <w:r w:rsidRPr="00CC69B5">
        <w:rPr>
          <w:b w:val="0"/>
          <w:noProof/>
          <w:sz w:val="20"/>
        </w:rPr>
        <w:tab/>
      </w:r>
      <w:r w:rsidRPr="00CC69B5">
        <w:rPr>
          <w:b w:val="0"/>
          <w:noProof/>
          <w:sz w:val="20"/>
        </w:rPr>
        <w:tab/>
      </w:r>
      <w:r w:rsidRPr="00CC69B5">
        <w:rPr>
          <w:b w:val="0"/>
          <w:noProof/>
          <w:sz w:val="20"/>
        </w:rPr>
        <w:fldChar w:fldCharType="begin"/>
      </w:r>
      <w:r w:rsidRPr="00CC69B5">
        <w:rPr>
          <w:b w:val="0"/>
          <w:noProof/>
          <w:sz w:val="20"/>
        </w:rPr>
        <w:instrText xml:space="preserve"> PAGEREF _Toc214968896 \h </w:instrText>
      </w:r>
      <w:r w:rsidRPr="00CC69B5">
        <w:rPr>
          <w:b w:val="0"/>
          <w:noProof/>
          <w:sz w:val="20"/>
        </w:rPr>
      </w:r>
      <w:r w:rsidRPr="00CC69B5">
        <w:rPr>
          <w:b w:val="0"/>
          <w:noProof/>
          <w:sz w:val="20"/>
        </w:rPr>
        <w:fldChar w:fldCharType="separate"/>
      </w:r>
      <w:r w:rsidR="00CB4E2C">
        <w:rPr>
          <w:b w:val="0"/>
          <w:noProof/>
          <w:sz w:val="20"/>
        </w:rPr>
        <w:t>14</w:t>
      </w:r>
      <w:r w:rsidRPr="00CC69B5">
        <w:rPr>
          <w:b w:val="0"/>
          <w:noProof/>
          <w:sz w:val="20"/>
        </w:rPr>
        <w:fldChar w:fldCharType="end"/>
      </w:r>
    </w:p>
    <w:p w14:paraId="00B19B1C" w14:textId="065B9F6F" w:rsidR="007E0C07" w:rsidRPr="00CC69B5" w:rsidRDefault="007E0C07" w:rsidP="00E345A6">
      <w:pPr>
        <w:pStyle w:val="Verzeichnis8"/>
        <w:rPr>
          <w:b w:val="0"/>
          <w:noProof/>
          <w:sz w:val="20"/>
        </w:rPr>
      </w:pPr>
      <w:r w:rsidRPr="00CC69B5">
        <w:rPr>
          <w:b w:val="0"/>
          <w:noProof/>
          <w:sz w:val="20"/>
        </w:rPr>
        <w:t>Annex B (informative): Change history</w:t>
      </w:r>
      <w:r w:rsidRPr="00CC69B5">
        <w:rPr>
          <w:b w:val="0"/>
          <w:noProof/>
          <w:sz w:val="20"/>
        </w:rPr>
        <w:tab/>
      </w:r>
      <w:r w:rsidRPr="00CC69B5">
        <w:rPr>
          <w:b w:val="0"/>
          <w:noProof/>
          <w:sz w:val="20"/>
        </w:rPr>
        <w:fldChar w:fldCharType="begin"/>
      </w:r>
      <w:r w:rsidRPr="00CC69B5">
        <w:rPr>
          <w:b w:val="0"/>
          <w:noProof/>
          <w:sz w:val="20"/>
        </w:rPr>
        <w:instrText xml:space="preserve"> PAGEREF _Toc214968897 \h </w:instrText>
      </w:r>
      <w:r w:rsidRPr="00CC69B5">
        <w:rPr>
          <w:b w:val="0"/>
          <w:noProof/>
          <w:sz w:val="20"/>
        </w:rPr>
      </w:r>
      <w:r w:rsidRPr="00CC69B5">
        <w:rPr>
          <w:b w:val="0"/>
          <w:noProof/>
          <w:sz w:val="20"/>
        </w:rPr>
        <w:fldChar w:fldCharType="separate"/>
      </w:r>
      <w:r w:rsidR="00CB4E2C">
        <w:rPr>
          <w:b w:val="0"/>
          <w:noProof/>
          <w:sz w:val="20"/>
        </w:rPr>
        <w:t>15</w:t>
      </w:r>
      <w:r w:rsidRPr="00CC69B5">
        <w:rPr>
          <w:b w:val="0"/>
          <w:noProof/>
          <w:sz w:val="20"/>
        </w:rPr>
        <w:fldChar w:fldCharType="end"/>
      </w:r>
    </w:p>
    <w:p w14:paraId="244FBA82" w14:textId="77777777" w:rsidR="005A6BF5" w:rsidRDefault="00DE3238">
      <w:r w:rsidRPr="00CC69B5">
        <w:rPr>
          <w:noProof/>
        </w:rPr>
        <w:fldChar w:fldCharType="end"/>
      </w:r>
    </w:p>
    <w:p w14:paraId="21B2DDB4" w14:textId="77777777" w:rsidR="005A6BF5" w:rsidRDefault="00DE3238">
      <w:pPr>
        <w:pStyle w:val="Guidance"/>
      </w:pPr>
      <w:r>
        <w:br w:type="page"/>
      </w:r>
    </w:p>
    <w:p w14:paraId="65EFF903" w14:textId="77777777" w:rsidR="005A6BF5" w:rsidRDefault="00DE3238">
      <w:pPr>
        <w:pStyle w:val="berschrift1"/>
      </w:pPr>
      <w:bookmarkStart w:id="15" w:name="foreword"/>
      <w:bookmarkStart w:id="16" w:name="_Toc214968853"/>
      <w:bookmarkEnd w:id="15"/>
      <w:r>
        <w:lastRenderedPageBreak/>
        <w:t>Foreword</w:t>
      </w:r>
      <w:bookmarkEnd w:id="16"/>
    </w:p>
    <w:p w14:paraId="4230D1E4" w14:textId="77777777" w:rsidR="005A6BF5" w:rsidRDefault="00DE3238">
      <w:r>
        <w:t xml:space="preserve">This Technical </w:t>
      </w:r>
      <w:bookmarkStart w:id="17" w:name="spectype3"/>
      <w:r>
        <w:t>Report</w:t>
      </w:r>
      <w:bookmarkEnd w:id="17"/>
      <w:r>
        <w:t xml:space="preserve"> has been produced by the 3rd Generation Partnership Project (3GPP).</w:t>
      </w:r>
    </w:p>
    <w:p w14:paraId="65F0DD96" w14:textId="77777777" w:rsidR="005A6BF5" w:rsidRDefault="00DE32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71A173" w14:textId="77777777" w:rsidR="005A6BF5" w:rsidRDefault="00DE3238">
      <w:pPr>
        <w:pStyle w:val="B1"/>
      </w:pPr>
      <w:r>
        <w:t xml:space="preserve">Version </w:t>
      </w:r>
      <w:proofErr w:type="spellStart"/>
      <w:r>
        <w:t>x.y.z</w:t>
      </w:r>
      <w:proofErr w:type="spellEnd"/>
    </w:p>
    <w:p w14:paraId="764BB06F" w14:textId="77777777" w:rsidR="005A6BF5" w:rsidRDefault="00DE3238">
      <w:pPr>
        <w:pStyle w:val="B1"/>
      </w:pPr>
      <w:r>
        <w:t>where:</w:t>
      </w:r>
    </w:p>
    <w:p w14:paraId="50BC9599" w14:textId="77777777" w:rsidR="005A6BF5" w:rsidRDefault="00DE3238">
      <w:pPr>
        <w:pStyle w:val="B2"/>
      </w:pPr>
      <w:r>
        <w:t>x</w:t>
      </w:r>
      <w:r>
        <w:tab/>
        <w:t>the first digit:</w:t>
      </w:r>
    </w:p>
    <w:p w14:paraId="6DC3F169" w14:textId="77777777" w:rsidR="005A6BF5" w:rsidRDefault="00DE3238">
      <w:pPr>
        <w:pStyle w:val="B3"/>
      </w:pPr>
      <w:r>
        <w:t>1</w:t>
      </w:r>
      <w:r>
        <w:tab/>
        <w:t xml:space="preserve">presented to TSG for </w:t>
      </w:r>
      <w:proofErr w:type="gramStart"/>
      <w:r>
        <w:t>information;</w:t>
      </w:r>
      <w:proofErr w:type="gramEnd"/>
    </w:p>
    <w:p w14:paraId="11113964" w14:textId="77777777" w:rsidR="005A6BF5" w:rsidRDefault="00DE3238">
      <w:pPr>
        <w:pStyle w:val="B3"/>
      </w:pPr>
      <w:r>
        <w:t>2</w:t>
      </w:r>
      <w:r>
        <w:tab/>
        <w:t xml:space="preserve">presented to TSG for </w:t>
      </w:r>
      <w:proofErr w:type="gramStart"/>
      <w:r>
        <w:t>approval;</w:t>
      </w:r>
      <w:proofErr w:type="gramEnd"/>
    </w:p>
    <w:p w14:paraId="5CD368B3" w14:textId="77777777" w:rsidR="005A6BF5" w:rsidRDefault="00DE3238">
      <w:pPr>
        <w:pStyle w:val="B3"/>
      </w:pPr>
      <w:r>
        <w:t>3</w:t>
      </w:r>
      <w:r>
        <w:tab/>
        <w:t>or greater indicates TSG approved document under change control.</w:t>
      </w:r>
    </w:p>
    <w:p w14:paraId="35647DC9" w14:textId="77777777" w:rsidR="005A6BF5" w:rsidRDefault="00DE3238">
      <w:pPr>
        <w:pStyle w:val="B2"/>
      </w:pPr>
      <w:proofErr w:type="spellStart"/>
      <w:r>
        <w:t>y</w:t>
      </w:r>
      <w:proofErr w:type="spellEnd"/>
      <w:r>
        <w:tab/>
        <w:t>the second digit is incremented for all changes of substance, i.e. technical enhancements, corrections, updates, etc.</w:t>
      </w:r>
    </w:p>
    <w:p w14:paraId="6B3A4AEE" w14:textId="77777777" w:rsidR="005A6BF5" w:rsidRDefault="00DE3238">
      <w:pPr>
        <w:pStyle w:val="B2"/>
      </w:pPr>
      <w:r>
        <w:t>z</w:t>
      </w:r>
      <w:r>
        <w:tab/>
        <w:t>the third digit is incremented when editorial only changes have been incorporated in the document.</w:t>
      </w:r>
    </w:p>
    <w:p w14:paraId="36596E2B" w14:textId="77777777" w:rsidR="005A6BF5" w:rsidRDefault="00DE3238">
      <w:r>
        <w:t>In the present document, modal verbs have the following meanings:</w:t>
      </w:r>
    </w:p>
    <w:p w14:paraId="1FE43C11" w14:textId="77777777" w:rsidR="005A6BF5" w:rsidRDefault="00DE3238">
      <w:pPr>
        <w:pStyle w:val="EX"/>
      </w:pPr>
      <w:r>
        <w:rPr>
          <w:b/>
        </w:rPr>
        <w:t>shall</w:t>
      </w:r>
      <w:r>
        <w:tab/>
        <w:t>indicates a mandatory requirement to do something</w:t>
      </w:r>
    </w:p>
    <w:p w14:paraId="11E126DB" w14:textId="77777777" w:rsidR="005A6BF5" w:rsidRDefault="00DE3238">
      <w:pPr>
        <w:pStyle w:val="EX"/>
      </w:pPr>
      <w:r>
        <w:rPr>
          <w:b/>
        </w:rPr>
        <w:t>shall not</w:t>
      </w:r>
      <w:r>
        <w:tab/>
        <w:t>indicates an interdiction (prohibition) to do something</w:t>
      </w:r>
    </w:p>
    <w:p w14:paraId="059C4866" w14:textId="77777777" w:rsidR="005A6BF5" w:rsidRDefault="00DE3238">
      <w:r>
        <w:t>The constructions "shall" and "shall not" are confined to the context of normative provisions, and do not appear in Technical Reports.</w:t>
      </w:r>
    </w:p>
    <w:p w14:paraId="5792244E" w14:textId="77777777" w:rsidR="005A6BF5" w:rsidRDefault="00DE3238">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C87A778" w14:textId="77777777" w:rsidR="005A6BF5" w:rsidRDefault="00DE3238">
      <w:pPr>
        <w:pStyle w:val="EX"/>
      </w:pPr>
      <w:r>
        <w:rPr>
          <w:b/>
        </w:rPr>
        <w:t>should</w:t>
      </w:r>
      <w:r>
        <w:tab/>
        <w:t>indicates a recommendation to do something</w:t>
      </w:r>
    </w:p>
    <w:p w14:paraId="1B3065FC" w14:textId="77777777" w:rsidR="005A6BF5" w:rsidRDefault="00DE3238">
      <w:pPr>
        <w:pStyle w:val="EX"/>
      </w:pPr>
      <w:r>
        <w:rPr>
          <w:b/>
        </w:rPr>
        <w:t>should not</w:t>
      </w:r>
      <w:r>
        <w:tab/>
        <w:t>indicates a recommendation not to do something</w:t>
      </w:r>
    </w:p>
    <w:p w14:paraId="2AC541A6" w14:textId="77777777" w:rsidR="005A6BF5" w:rsidRDefault="00DE3238">
      <w:pPr>
        <w:pStyle w:val="EX"/>
      </w:pPr>
      <w:r>
        <w:rPr>
          <w:b/>
        </w:rPr>
        <w:t>may</w:t>
      </w:r>
      <w:r>
        <w:tab/>
        <w:t>indicates permission to do something</w:t>
      </w:r>
    </w:p>
    <w:p w14:paraId="6C74539F" w14:textId="77777777" w:rsidR="005A6BF5" w:rsidRDefault="00DE3238">
      <w:pPr>
        <w:pStyle w:val="EX"/>
      </w:pPr>
      <w:r>
        <w:rPr>
          <w:b/>
        </w:rPr>
        <w:t>need not</w:t>
      </w:r>
      <w:r>
        <w:tab/>
        <w:t>indicates permission not to do something</w:t>
      </w:r>
    </w:p>
    <w:p w14:paraId="45B8DE31" w14:textId="77777777" w:rsidR="005A6BF5" w:rsidRDefault="00DE3238">
      <w:r>
        <w:t>The construction "may not" is ambiguous and is not used in normative elements. The unambiguous constructions "might not" or "shall not" are used instead, depending upon the meaning intended.</w:t>
      </w:r>
    </w:p>
    <w:p w14:paraId="6030D923" w14:textId="77777777" w:rsidR="005A6BF5" w:rsidRDefault="00DE3238">
      <w:pPr>
        <w:pStyle w:val="EX"/>
      </w:pPr>
      <w:r>
        <w:rPr>
          <w:b/>
        </w:rPr>
        <w:t>can</w:t>
      </w:r>
      <w:r>
        <w:tab/>
        <w:t>indicates that something is possible</w:t>
      </w:r>
    </w:p>
    <w:p w14:paraId="4D06FDAA" w14:textId="77777777" w:rsidR="005A6BF5" w:rsidRDefault="00DE3238">
      <w:pPr>
        <w:pStyle w:val="EX"/>
      </w:pPr>
      <w:r>
        <w:rPr>
          <w:b/>
        </w:rPr>
        <w:t>cannot</w:t>
      </w:r>
      <w:r>
        <w:tab/>
        <w:t>indicates that something is impossible</w:t>
      </w:r>
    </w:p>
    <w:p w14:paraId="203E3674" w14:textId="77777777" w:rsidR="005A6BF5" w:rsidRDefault="00DE3238">
      <w:r>
        <w:t>The constructions "can" and "cannot" are not substitutes for "may" and "need not".</w:t>
      </w:r>
    </w:p>
    <w:p w14:paraId="0DBBD5DD" w14:textId="77777777" w:rsidR="005A6BF5" w:rsidRDefault="00DE3238">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A082AF7" w14:textId="77777777" w:rsidR="005A6BF5" w:rsidRDefault="00DE3238">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66541F7" w14:textId="77777777" w:rsidR="005A6BF5" w:rsidRDefault="00DE3238">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15A05A81" w14:textId="77777777" w:rsidR="005A6BF5" w:rsidRDefault="00DE3238">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43BCBC10" w14:textId="77777777" w:rsidR="005A6BF5" w:rsidRDefault="00DE3238">
      <w:r>
        <w:t>In addition:</w:t>
      </w:r>
    </w:p>
    <w:p w14:paraId="3A878A4E" w14:textId="77777777" w:rsidR="005A6BF5" w:rsidRDefault="00DE3238">
      <w:pPr>
        <w:pStyle w:val="EX"/>
      </w:pPr>
      <w:r>
        <w:rPr>
          <w:b/>
        </w:rPr>
        <w:t>is</w:t>
      </w:r>
      <w:r>
        <w:tab/>
        <w:t>(or any other verb in the indicative mood) indicates a statement of fact</w:t>
      </w:r>
    </w:p>
    <w:p w14:paraId="7CD199AA" w14:textId="77777777" w:rsidR="005A6BF5" w:rsidRDefault="00DE3238">
      <w:pPr>
        <w:pStyle w:val="EX"/>
      </w:pPr>
      <w:r>
        <w:rPr>
          <w:b/>
        </w:rPr>
        <w:t>is not</w:t>
      </w:r>
      <w:r>
        <w:tab/>
        <w:t>(or any other negative verb in the indicative mood) indicates a statement of fact</w:t>
      </w:r>
    </w:p>
    <w:p w14:paraId="10010BF7" w14:textId="77777777" w:rsidR="005A6BF5" w:rsidRDefault="00DE3238">
      <w:r>
        <w:t>The constructions "</w:t>
      </w:r>
      <w:proofErr w:type="gramStart"/>
      <w:r>
        <w:t>is</w:t>
      </w:r>
      <w:proofErr w:type="gramEnd"/>
      <w:r>
        <w:t>" and "is not" do not indicate requirements.</w:t>
      </w:r>
    </w:p>
    <w:p w14:paraId="1334CA4A" w14:textId="77777777" w:rsidR="005A6BF5" w:rsidRDefault="00DE3238">
      <w:pPr>
        <w:pStyle w:val="berschrift1"/>
      </w:pPr>
      <w:bookmarkStart w:id="18" w:name="introduction"/>
      <w:bookmarkStart w:id="19" w:name="_Toc214968854"/>
      <w:bookmarkEnd w:id="18"/>
      <w:r>
        <w:t>Introduction</w:t>
      </w:r>
      <w:bookmarkEnd w:id="19"/>
    </w:p>
    <w:p w14:paraId="5EB1BEC0" w14:textId="77777777" w:rsidR="0039102C" w:rsidRDefault="0039102C" w:rsidP="009E71FF">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63EFA656" w14:textId="77777777" w:rsidR="0039102C" w:rsidRPr="00934C60" w:rsidRDefault="0039102C" w:rsidP="009E71FF">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BCD223B" w14:textId="77777777" w:rsidR="0039102C" w:rsidRPr="00934C60" w:rsidRDefault="0039102C" w:rsidP="009E71FF">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7A72E58" w14:textId="77777777" w:rsidR="0039102C" w:rsidRPr="0039102C" w:rsidRDefault="0039102C" w:rsidP="009E71FF">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40FE982F" w14:textId="77777777" w:rsidR="005A6BF5" w:rsidRDefault="00DE3238">
      <w:pPr>
        <w:pStyle w:val="berschrift1"/>
      </w:pPr>
      <w:r>
        <w:br w:type="page"/>
      </w:r>
      <w:bookmarkStart w:id="20" w:name="scope"/>
      <w:bookmarkStart w:id="21" w:name="_Toc214968855"/>
      <w:bookmarkEnd w:id="20"/>
      <w:r>
        <w:lastRenderedPageBreak/>
        <w:t>1</w:t>
      </w:r>
      <w:r>
        <w:tab/>
        <w:t>Scope</w:t>
      </w:r>
      <w:bookmarkEnd w:id="21"/>
    </w:p>
    <w:p w14:paraId="0221290E" w14:textId="1967ED20" w:rsidR="005A6BF5" w:rsidRPr="00971F4C" w:rsidRDefault="00DE3238">
      <w:bookmarkStart w:id="22" w:name="references"/>
      <w:bookmarkEnd w:id="22"/>
      <w:r w:rsidRPr="00971F4C">
        <w:t xml:space="preserve">The present document </w:t>
      </w:r>
      <w:r w:rsidRPr="00971F4C">
        <w:rPr>
          <w:rFonts w:hint="eastAsia"/>
        </w:rPr>
        <w:t xml:space="preserve">covers the Radio Access Architecture and Interface aspects of the study item </w:t>
      </w:r>
      <w:r w:rsidRPr="00971F4C">
        <w:t>“Study on 6G Radio”</w:t>
      </w:r>
      <w:r w:rsidRPr="00971F4C">
        <w:rPr>
          <w:rFonts w:hint="eastAsia"/>
        </w:rPr>
        <w:t xml:space="preserve"> [</w:t>
      </w:r>
      <w:r w:rsidRPr="00971F4C">
        <w:t>2</w:t>
      </w:r>
      <w:r w:rsidRPr="00971F4C">
        <w:rPr>
          <w:rFonts w:hint="eastAsia"/>
        </w:rPr>
        <w:t>].</w:t>
      </w:r>
    </w:p>
    <w:p w14:paraId="4D30B9BA" w14:textId="77777777" w:rsidR="005A6BF5" w:rsidRDefault="00DE3238">
      <w:pPr>
        <w:pStyle w:val="berschrift1"/>
      </w:pPr>
      <w:bookmarkStart w:id="23" w:name="_Toc214968856"/>
      <w:r>
        <w:t xml:space="preserve">2 </w:t>
      </w:r>
      <w:r>
        <w:tab/>
      </w:r>
      <w:proofErr w:type="gramStart"/>
      <w:r>
        <w:t>Time Lines</w:t>
      </w:r>
      <w:bookmarkEnd w:id="23"/>
      <w:proofErr w:type="gramEnd"/>
    </w:p>
    <w:p w14:paraId="615204E3" w14:textId="77777777" w:rsidR="005A6BF5" w:rsidRDefault="00DE3238">
      <w:pPr>
        <w:pStyle w:val="berschrift2"/>
      </w:pPr>
      <w:bookmarkStart w:id="24" w:name="_Toc214968857"/>
      <w:r>
        <w:t>2.1</w:t>
      </w:r>
      <w:r>
        <w:tab/>
        <w:t>Expected Output and Time scale</w:t>
      </w:r>
      <w:bookmarkEnd w:id="24"/>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120"/>
        <w:gridCol w:w="2722"/>
        <w:gridCol w:w="1119"/>
        <w:gridCol w:w="1060"/>
        <w:gridCol w:w="3065"/>
      </w:tblGrid>
      <w:tr w:rsidR="005A6BF5" w14:paraId="6779D1CF" w14:textId="77777777" w:rsidTr="002E0674">
        <w:trPr>
          <w:trHeight w:val="167"/>
        </w:trPr>
        <w:tc>
          <w:tcPr>
            <w:tcW w:w="10201" w:type="dxa"/>
            <w:gridSpan w:val="6"/>
            <w:shd w:val="clear" w:color="auto" w:fill="D9D9D9"/>
            <w:tcMar>
              <w:left w:w="57" w:type="dxa"/>
              <w:right w:w="57" w:type="dxa"/>
            </w:tcMar>
            <w:vAlign w:val="center"/>
          </w:tcPr>
          <w:p w14:paraId="22927406" w14:textId="29701726" w:rsidR="005A6BF5" w:rsidRDefault="00DE3238" w:rsidP="00AF7CC0">
            <w:pPr>
              <w:pStyle w:val="TAH"/>
              <w:rPr>
                <w:rFonts w:eastAsia="MS Mincho"/>
                <w:lang w:eastAsia="en-GB"/>
              </w:rPr>
            </w:pPr>
            <w:r>
              <w:rPr>
                <w:rFonts w:eastAsia="MS Mincho"/>
                <w:lang w:eastAsia="en-GB"/>
              </w:rPr>
              <w:t xml:space="preserve">New specifications </w:t>
            </w:r>
          </w:p>
        </w:tc>
      </w:tr>
      <w:tr w:rsidR="005A6BF5" w14:paraId="03EC4882" w14:textId="77777777" w:rsidTr="002E0674">
        <w:trPr>
          <w:trHeight w:val="344"/>
        </w:trPr>
        <w:tc>
          <w:tcPr>
            <w:tcW w:w="1115" w:type="dxa"/>
            <w:shd w:val="clear" w:color="auto" w:fill="D9D9D9"/>
            <w:tcMar>
              <w:left w:w="57" w:type="dxa"/>
              <w:right w:w="57" w:type="dxa"/>
            </w:tcMar>
            <w:vAlign w:val="center"/>
          </w:tcPr>
          <w:p w14:paraId="4772E4EA" w14:textId="77777777" w:rsidR="005A6BF5" w:rsidRDefault="00DE3238" w:rsidP="00AF7CC0">
            <w:pPr>
              <w:pStyle w:val="TAH"/>
              <w:rPr>
                <w:rFonts w:eastAsia="MS Mincho" w:cs="Arial"/>
                <w:lang w:eastAsia="en-GB"/>
              </w:rPr>
            </w:pPr>
            <w:r>
              <w:rPr>
                <w:rFonts w:eastAsia="MS Mincho" w:cs="Arial"/>
                <w:lang w:eastAsia="en-GB"/>
              </w:rPr>
              <w:t xml:space="preserve">Type </w:t>
            </w:r>
          </w:p>
        </w:tc>
        <w:tc>
          <w:tcPr>
            <w:tcW w:w="1120" w:type="dxa"/>
            <w:shd w:val="clear" w:color="auto" w:fill="D9D9D9"/>
            <w:tcMar>
              <w:left w:w="57" w:type="dxa"/>
              <w:right w:w="57" w:type="dxa"/>
            </w:tcMar>
            <w:vAlign w:val="center"/>
          </w:tcPr>
          <w:p w14:paraId="1DC4C25F" w14:textId="77777777" w:rsidR="005A6BF5" w:rsidRDefault="00DE3238" w:rsidP="00AF7CC0">
            <w:pPr>
              <w:pStyle w:val="TAH"/>
              <w:rPr>
                <w:rFonts w:eastAsia="MS Mincho" w:cs="Arial"/>
                <w:lang w:eastAsia="en-GB"/>
              </w:rPr>
            </w:pPr>
            <w:r>
              <w:rPr>
                <w:rFonts w:eastAsia="MS Mincho" w:cs="Arial"/>
                <w:lang w:eastAsia="en-GB"/>
              </w:rPr>
              <w:t>TS/TR number</w:t>
            </w:r>
          </w:p>
        </w:tc>
        <w:tc>
          <w:tcPr>
            <w:tcW w:w="2722" w:type="dxa"/>
            <w:shd w:val="clear" w:color="auto" w:fill="D9D9D9"/>
            <w:tcMar>
              <w:left w:w="57" w:type="dxa"/>
              <w:right w:w="57" w:type="dxa"/>
            </w:tcMar>
            <w:vAlign w:val="center"/>
          </w:tcPr>
          <w:p w14:paraId="2061766E" w14:textId="77777777" w:rsidR="005A6BF5" w:rsidRDefault="00DE3238" w:rsidP="00AF7CC0">
            <w:pPr>
              <w:pStyle w:val="TAH"/>
              <w:rPr>
                <w:rFonts w:eastAsia="MS Mincho" w:cs="Arial"/>
                <w:lang w:eastAsia="en-GB"/>
              </w:rPr>
            </w:pPr>
            <w:r>
              <w:rPr>
                <w:rFonts w:eastAsia="MS Mincho" w:cs="Arial"/>
                <w:lang w:eastAsia="en-GB"/>
              </w:rPr>
              <w:t>Title</w:t>
            </w:r>
          </w:p>
        </w:tc>
        <w:tc>
          <w:tcPr>
            <w:tcW w:w="1119" w:type="dxa"/>
            <w:shd w:val="clear" w:color="auto" w:fill="D9D9D9"/>
            <w:tcMar>
              <w:left w:w="57" w:type="dxa"/>
              <w:right w:w="57" w:type="dxa"/>
            </w:tcMar>
            <w:vAlign w:val="center"/>
          </w:tcPr>
          <w:p w14:paraId="56090B1D" w14:textId="77777777" w:rsidR="005A6BF5" w:rsidRDefault="00DE3238" w:rsidP="00AF7CC0">
            <w:pPr>
              <w:pStyle w:val="TAH"/>
              <w:rPr>
                <w:rFonts w:eastAsia="MS Mincho" w:cs="Arial"/>
                <w:lang w:eastAsia="en-GB"/>
              </w:rPr>
            </w:pPr>
            <w:r>
              <w:rPr>
                <w:rFonts w:eastAsia="MS Mincho" w:cs="Arial"/>
                <w:lang w:eastAsia="en-GB"/>
              </w:rPr>
              <w:t xml:space="preserve">For info </w:t>
            </w:r>
            <w:r>
              <w:rPr>
                <w:rFonts w:eastAsia="MS Mincho" w:cs="Arial"/>
                <w:lang w:eastAsia="en-GB"/>
              </w:rPr>
              <w:br/>
              <w:t xml:space="preserve">at TSG# </w:t>
            </w:r>
          </w:p>
        </w:tc>
        <w:tc>
          <w:tcPr>
            <w:tcW w:w="1060" w:type="dxa"/>
            <w:shd w:val="clear" w:color="auto" w:fill="D9D9D9"/>
            <w:tcMar>
              <w:left w:w="57" w:type="dxa"/>
              <w:right w:w="57" w:type="dxa"/>
            </w:tcMar>
            <w:vAlign w:val="center"/>
          </w:tcPr>
          <w:p w14:paraId="33FC375F" w14:textId="77777777" w:rsidR="005A6BF5" w:rsidRDefault="00DE3238" w:rsidP="00AF7CC0">
            <w:pPr>
              <w:pStyle w:val="TAH"/>
              <w:rPr>
                <w:rFonts w:eastAsia="MS Mincho" w:cs="Arial"/>
                <w:lang w:eastAsia="en-GB"/>
              </w:rPr>
            </w:pPr>
            <w:r>
              <w:rPr>
                <w:rFonts w:eastAsia="MS Mincho" w:cs="Arial"/>
                <w:lang w:eastAsia="en-GB"/>
              </w:rPr>
              <w:t>For approval at TSG#</w:t>
            </w:r>
          </w:p>
        </w:tc>
        <w:tc>
          <w:tcPr>
            <w:tcW w:w="3065" w:type="dxa"/>
            <w:shd w:val="clear" w:color="auto" w:fill="D9D9D9"/>
            <w:tcMar>
              <w:left w:w="57" w:type="dxa"/>
              <w:right w:w="57" w:type="dxa"/>
            </w:tcMar>
            <w:vAlign w:val="center"/>
          </w:tcPr>
          <w:p w14:paraId="6DE4F733" w14:textId="77777777" w:rsidR="005A6BF5" w:rsidRDefault="00DE3238" w:rsidP="00AF7CC0">
            <w:pPr>
              <w:pStyle w:val="TAH"/>
              <w:rPr>
                <w:rFonts w:eastAsia="MS Mincho" w:cs="Arial"/>
                <w:lang w:eastAsia="en-GB"/>
              </w:rPr>
            </w:pPr>
            <w:r>
              <w:rPr>
                <w:rFonts w:eastAsia="MS Mincho" w:cs="Arial"/>
                <w:lang w:eastAsia="en-GB"/>
              </w:rPr>
              <w:t>Remarks</w:t>
            </w:r>
          </w:p>
        </w:tc>
      </w:tr>
      <w:tr w:rsidR="005A6BF5" w14:paraId="60891233" w14:textId="77777777" w:rsidTr="002E0674">
        <w:trPr>
          <w:trHeight w:val="264"/>
        </w:trPr>
        <w:tc>
          <w:tcPr>
            <w:tcW w:w="1115" w:type="dxa"/>
            <w:vAlign w:val="center"/>
          </w:tcPr>
          <w:p w14:paraId="1AA642C6" w14:textId="77777777" w:rsidR="005A6BF5" w:rsidRDefault="00DE3238" w:rsidP="00AF7CC0">
            <w:pPr>
              <w:pStyle w:val="TAL"/>
              <w:rPr>
                <w:rFonts w:eastAsia="MS Mincho"/>
                <w:lang w:eastAsia="en-GB"/>
              </w:rPr>
            </w:pPr>
            <w:r>
              <w:rPr>
                <w:rFonts w:eastAsia="MS Mincho"/>
                <w:lang w:eastAsia="ja-JP"/>
              </w:rPr>
              <w:t>E</w:t>
            </w:r>
            <w:r>
              <w:rPr>
                <w:rFonts w:eastAsia="MS Mincho" w:hint="eastAsia"/>
                <w:lang w:eastAsia="ja-JP"/>
              </w:rPr>
              <w:t xml:space="preserve">xternal </w:t>
            </w:r>
            <w:r>
              <w:rPr>
                <w:rFonts w:eastAsia="MS Mincho"/>
                <w:lang w:eastAsia="en-GB"/>
              </w:rPr>
              <w:t>TR</w:t>
            </w:r>
          </w:p>
        </w:tc>
        <w:tc>
          <w:tcPr>
            <w:tcW w:w="1120" w:type="dxa"/>
            <w:vAlign w:val="center"/>
          </w:tcPr>
          <w:p w14:paraId="775C6B76" w14:textId="31EFEE88" w:rsidR="005A6BF5" w:rsidRDefault="00104FC6" w:rsidP="00AF7CC0">
            <w:pPr>
              <w:pStyle w:val="TAL"/>
              <w:rPr>
                <w:rFonts w:eastAsia="MS Mincho"/>
                <w:lang w:eastAsia="en-GB"/>
              </w:rPr>
            </w:pPr>
            <w:r w:rsidRPr="00104FC6">
              <w:rPr>
                <w:rFonts w:eastAsia="MS Mincho"/>
                <w:lang w:val="en-US" w:eastAsia="en-GB"/>
              </w:rPr>
              <w:t>38.960</w:t>
            </w:r>
          </w:p>
        </w:tc>
        <w:tc>
          <w:tcPr>
            <w:tcW w:w="2722" w:type="dxa"/>
            <w:vAlign w:val="center"/>
          </w:tcPr>
          <w:p w14:paraId="2F937D49" w14:textId="77777777" w:rsidR="005A6BF5" w:rsidRDefault="00DE3238" w:rsidP="00AF7CC0">
            <w:pPr>
              <w:pStyle w:val="TAL"/>
              <w:rPr>
                <w:rFonts w:eastAsia="MS Mincho"/>
                <w:color w:val="FF0000"/>
                <w:lang w:eastAsia="en-GB"/>
              </w:rPr>
            </w:pPr>
            <w:r>
              <w:rPr>
                <w:rFonts w:eastAsia="MS Mincho"/>
                <w:iCs/>
                <w:lang w:eastAsia="en-GB"/>
              </w:rPr>
              <w:t>Study on 6G Radio</w:t>
            </w:r>
          </w:p>
        </w:tc>
        <w:tc>
          <w:tcPr>
            <w:tcW w:w="1119" w:type="dxa"/>
            <w:vAlign w:val="center"/>
          </w:tcPr>
          <w:p w14:paraId="483A3741" w14:textId="77777777" w:rsidR="005A6BF5" w:rsidRDefault="00DE3238" w:rsidP="00AF7CC0">
            <w:pPr>
              <w:pStyle w:val="TAL"/>
              <w:rPr>
                <w:rFonts w:eastAsia="MS Mincho"/>
                <w:highlight w:val="yellow"/>
                <w:lang w:eastAsia="en-GB"/>
              </w:rPr>
            </w:pPr>
            <w:r>
              <w:rPr>
                <w:rFonts w:eastAsia="MS Mincho"/>
                <w:lang w:eastAsia="zh-CN"/>
              </w:rPr>
              <w:t>TSG#115</w:t>
            </w:r>
          </w:p>
        </w:tc>
        <w:tc>
          <w:tcPr>
            <w:tcW w:w="1060" w:type="dxa"/>
            <w:vAlign w:val="center"/>
          </w:tcPr>
          <w:p w14:paraId="7C669B5E" w14:textId="77777777" w:rsidR="005A6BF5" w:rsidRDefault="00DE3238" w:rsidP="00AF7CC0">
            <w:pPr>
              <w:pStyle w:val="TAL"/>
              <w:rPr>
                <w:rFonts w:eastAsia="MS Mincho"/>
                <w:highlight w:val="yellow"/>
                <w:lang w:eastAsia="en-GB"/>
              </w:rPr>
            </w:pPr>
            <w:r>
              <w:rPr>
                <w:rFonts w:eastAsia="MS Mincho"/>
                <w:lang w:eastAsia="zh-CN"/>
              </w:rPr>
              <w:t>TSG#116</w:t>
            </w:r>
          </w:p>
        </w:tc>
        <w:tc>
          <w:tcPr>
            <w:tcW w:w="3065" w:type="dxa"/>
            <w:vAlign w:val="center"/>
          </w:tcPr>
          <w:p w14:paraId="07634E6D" w14:textId="77777777" w:rsidR="005A6BF5" w:rsidRDefault="00DE3238" w:rsidP="00AF7CC0">
            <w:pPr>
              <w:pStyle w:val="TAL"/>
              <w:rPr>
                <w:rFonts w:eastAsia="MS Mincho"/>
                <w:lang w:eastAsia="ja-JP"/>
              </w:rPr>
            </w:pPr>
            <w:r>
              <w:rPr>
                <w:rFonts w:eastAsia="MS Mincho" w:hint="eastAsia"/>
                <w:lang w:eastAsia="ja-JP"/>
              </w:rPr>
              <w:t>This TR is led by RAN</w:t>
            </w:r>
          </w:p>
          <w:p w14:paraId="07C46705" w14:textId="77777777" w:rsidR="005A6BF5" w:rsidRDefault="00DE3238" w:rsidP="00AF7CC0">
            <w:pPr>
              <w:pStyle w:val="TAL"/>
              <w:rPr>
                <w:rFonts w:eastAsia="MS Mincho"/>
                <w:lang w:eastAsia="zh-CN"/>
              </w:rPr>
            </w:pPr>
            <w:r>
              <w:rPr>
                <w:rFonts w:eastAsia="MS Mincho"/>
                <w:lang w:eastAsia="en-GB"/>
              </w:rPr>
              <w:t>TR editor:</w:t>
            </w:r>
            <w:r>
              <w:rPr>
                <w:rFonts w:eastAsia="MS Mincho"/>
                <w:lang w:eastAsia="zh-CN"/>
              </w:rPr>
              <w:t xml:space="preserve"> Kumagai, Shinya, NTT DOCOMO, shinya.kumagai.yw@nttdocomo.com</w:t>
            </w:r>
          </w:p>
          <w:p w14:paraId="14B0DFDE" w14:textId="77777777" w:rsidR="005A6BF5" w:rsidRDefault="00DE3238" w:rsidP="00AF7CC0">
            <w:pPr>
              <w:pStyle w:val="TAL"/>
              <w:rPr>
                <w:rFonts w:eastAsia="MS Mincho"/>
                <w:highlight w:val="yellow"/>
                <w:lang w:eastAsia="ja-JP"/>
              </w:rPr>
            </w:pPr>
            <w:r>
              <w:rPr>
                <w:rFonts w:eastAsia="MS Mincho"/>
                <w:lang w:eastAsia="ja-JP"/>
              </w:rPr>
              <w:t xml:space="preserve">Note: The </w:t>
            </w:r>
            <w:proofErr w:type="spellStart"/>
            <w:r>
              <w:rPr>
                <w:rFonts w:eastAsia="MS Mincho"/>
                <w:lang w:eastAsia="ja-JP"/>
              </w:rPr>
              <w:t>pCR</w:t>
            </w:r>
            <w:proofErr w:type="spellEnd"/>
            <w:r>
              <w:rPr>
                <w:rFonts w:eastAsia="MS Mincho"/>
                <w:lang w:eastAsia="ja-JP"/>
              </w:rPr>
              <w:t>(s) to this TR will be provided by RAN WGs at the end of the SI.</w:t>
            </w:r>
          </w:p>
        </w:tc>
      </w:tr>
      <w:tr w:rsidR="005A6BF5" w14:paraId="12850137" w14:textId="77777777" w:rsidTr="002E0674">
        <w:trPr>
          <w:trHeight w:val="264"/>
        </w:trPr>
        <w:tc>
          <w:tcPr>
            <w:tcW w:w="1115" w:type="dxa"/>
            <w:vAlign w:val="center"/>
          </w:tcPr>
          <w:p w14:paraId="058C2478"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6C5FBF52" w14:textId="5C9EAD33"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70-1</w:t>
            </w:r>
          </w:p>
        </w:tc>
        <w:tc>
          <w:tcPr>
            <w:tcW w:w="2722" w:type="dxa"/>
            <w:vAlign w:val="center"/>
          </w:tcPr>
          <w:p w14:paraId="303BA1AE" w14:textId="77777777" w:rsidR="005A6BF5" w:rsidRDefault="00DE3238" w:rsidP="00AF7CC0">
            <w:pPr>
              <w:pStyle w:val="TAL"/>
              <w:rPr>
                <w:rFonts w:eastAsia="MS Mincho"/>
                <w:lang w:eastAsia="en-GB"/>
              </w:rPr>
            </w:pPr>
            <w:r>
              <w:rPr>
                <w:rFonts w:eastAsia="MS Mincho"/>
                <w:iCs/>
                <w:lang w:eastAsia="en-GB"/>
              </w:rPr>
              <w:t>Study on 6G Radio RAN1 aspects</w:t>
            </w:r>
          </w:p>
        </w:tc>
        <w:tc>
          <w:tcPr>
            <w:tcW w:w="1119" w:type="dxa"/>
            <w:vAlign w:val="center"/>
          </w:tcPr>
          <w:p w14:paraId="7AB65178" w14:textId="77777777" w:rsidR="005A6BF5" w:rsidRDefault="00DE3238" w:rsidP="00AF7CC0">
            <w:pPr>
              <w:pStyle w:val="TAL"/>
              <w:rPr>
                <w:rFonts w:eastAsia="MS Mincho"/>
                <w:lang w:eastAsia="en-GB"/>
              </w:rPr>
            </w:pPr>
            <w:r>
              <w:rPr>
                <w:rFonts w:eastAsia="MS Mincho"/>
                <w:lang w:eastAsia="zh-CN"/>
              </w:rPr>
              <w:t>TSG#114</w:t>
            </w:r>
          </w:p>
        </w:tc>
        <w:tc>
          <w:tcPr>
            <w:tcW w:w="1060" w:type="dxa"/>
            <w:vAlign w:val="center"/>
          </w:tcPr>
          <w:p w14:paraId="3F6070D0" w14:textId="77777777" w:rsidR="005A6BF5" w:rsidRDefault="00DE3238" w:rsidP="00AF7CC0">
            <w:pPr>
              <w:pStyle w:val="TAL"/>
              <w:rPr>
                <w:rFonts w:eastAsia="MS Mincho"/>
                <w:lang w:eastAsia="en-GB"/>
              </w:rPr>
            </w:pPr>
            <w:r>
              <w:rPr>
                <w:rFonts w:eastAsia="MS Mincho"/>
                <w:lang w:eastAsia="zh-CN"/>
              </w:rPr>
              <w:t>TSG#115</w:t>
            </w:r>
          </w:p>
        </w:tc>
        <w:tc>
          <w:tcPr>
            <w:tcW w:w="3065" w:type="dxa"/>
            <w:vAlign w:val="center"/>
          </w:tcPr>
          <w:p w14:paraId="71D4BE17"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1</w:t>
            </w:r>
          </w:p>
          <w:p w14:paraId="098D7317" w14:textId="77777777"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Kumagai, Shinya, NTT DOCOMO, shinya.kumagai.yw@nttdocomo.com</w:t>
            </w:r>
          </w:p>
        </w:tc>
      </w:tr>
      <w:tr w:rsidR="005A6BF5" w14:paraId="3F389764" w14:textId="77777777" w:rsidTr="002E0674">
        <w:trPr>
          <w:trHeight w:val="264"/>
        </w:trPr>
        <w:tc>
          <w:tcPr>
            <w:tcW w:w="1115" w:type="dxa"/>
            <w:vAlign w:val="center"/>
          </w:tcPr>
          <w:p w14:paraId="138C55E1"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09C74360" w14:textId="4E67568B"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70-2</w:t>
            </w:r>
          </w:p>
        </w:tc>
        <w:tc>
          <w:tcPr>
            <w:tcW w:w="2722" w:type="dxa"/>
            <w:vAlign w:val="center"/>
          </w:tcPr>
          <w:p w14:paraId="3C707AEA" w14:textId="77777777" w:rsidR="005A6BF5" w:rsidRDefault="00DE3238" w:rsidP="00AF7CC0">
            <w:pPr>
              <w:pStyle w:val="TAL"/>
              <w:rPr>
                <w:rFonts w:eastAsia="MS Mincho"/>
                <w:iCs/>
                <w:lang w:eastAsia="en-GB"/>
              </w:rPr>
            </w:pPr>
            <w:r>
              <w:rPr>
                <w:rFonts w:eastAsia="MS Mincho"/>
                <w:iCs/>
                <w:lang w:eastAsia="en-GB"/>
              </w:rPr>
              <w:t>Study on 6G Radio RAN2 aspects</w:t>
            </w:r>
          </w:p>
        </w:tc>
        <w:tc>
          <w:tcPr>
            <w:tcW w:w="1119" w:type="dxa"/>
            <w:vAlign w:val="center"/>
          </w:tcPr>
          <w:p w14:paraId="42282FF6"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1AC4B8C0"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07F06310"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2</w:t>
            </w:r>
          </w:p>
          <w:p w14:paraId="2C1510F7" w14:textId="77777777"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Chai, Li, China Mobile, chaili@chinamobile.com</w:t>
            </w:r>
          </w:p>
        </w:tc>
      </w:tr>
      <w:tr w:rsidR="005A6BF5" w14:paraId="25E1ABFF" w14:textId="77777777" w:rsidTr="002E0674">
        <w:trPr>
          <w:trHeight w:val="264"/>
        </w:trPr>
        <w:tc>
          <w:tcPr>
            <w:tcW w:w="1115" w:type="dxa"/>
            <w:vAlign w:val="center"/>
          </w:tcPr>
          <w:p w14:paraId="7914B1FD"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29FD2EDF" w14:textId="6D6FE43E"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70-3</w:t>
            </w:r>
          </w:p>
        </w:tc>
        <w:tc>
          <w:tcPr>
            <w:tcW w:w="2722" w:type="dxa"/>
            <w:vAlign w:val="center"/>
          </w:tcPr>
          <w:p w14:paraId="70FBF381" w14:textId="77777777" w:rsidR="005A6BF5" w:rsidRDefault="00DE3238" w:rsidP="00AF7CC0">
            <w:pPr>
              <w:pStyle w:val="TAL"/>
              <w:rPr>
                <w:rFonts w:eastAsia="MS Mincho"/>
                <w:iCs/>
                <w:lang w:eastAsia="en-GB"/>
              </w:rPr>
            </w:pPr>
            <w:r>
              <w:rPr>
                <w:rFonts w:eastAsia="MS Mincho"/>
                <w:iCs/>
                <w:lang w:eastAsia="en-GB"/>
              </w:rPr>
              <w:t>Study on 6G Radio RAN3 aspects</w:t>
            </w:r>
          </w:p>
        </w:tc>
        <w:tc>
          <w:tcPr>
            <w:tcW w:w="1119" w:type="dxa"/>
            <w:vAlign w:val="center"/>
          </w:tcPr>
          <w:p w14:paraId="0CB99B8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4790EAC1"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1D8ABDFD"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3</w:t>
            </w:r>
          </w:p>
          <w:p w14:paraId="6EA75E83" w14:textId="77777777"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Kulakov, Alexey, Vodafone, Alexey.Kulakov1@vodafone.com</w:t>
            </w:r>
          </w:p>
        </w:tc>
      </w:tr>
      <w:tr w:rsidR="005A6BF5" w14:paraId="042F839F" w14:textId="77777777" w:rsidTr="002E0674">
        <w:trPr>
          <w:trHeight w:val="264"/>
        </w:trPr>
        <w:tc>
          <w:tcPr>
            <w:tcW w:w="1115" w:type="dxa"/>
            <w:vAlign w:val="center"/>
          </w:tcPr>
          <w:p w14:paraId="5D901865"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7C04D4D2" w14:textId="7893FEE1"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70-4</w:t>
            </w:r>
          </w:p>
        </w:tc>
        <w:tc>
          <w:tcPr>
            <w:tcW w:w="2722" w:type="dxa"/>
            <w:vAlign w:val="center"/>
          </w:tcPr>
          <w:p w14:paraId="60657F56" w14:textId="77777777" w:rsidR="005A6BF5" w:rsidRDefault="00DE3238" w:rsidP="00AF7CC0">
            <w:pPr>
              <w:pStyle w:val="TAL"/>
              <w:rPr>
                <w:rFonts w:eastAsia="MS Mincho"/>
                <w:iCs/>
                <w:lang w:eastAsia="en-GB"/>
              </w:rPr>
            </w:pPr>
            <w:r>
              <w:rPr>
                <w:rFonts w:eastAsia="MS Mincho"/>
                <w:iCs/>
                <w:lang w:eastAsia="en-GB"/>
              </w:rPr>
              <w:t>Study on 6G Radio RAN4 aspects</w:t>
            </w:r>
          </w:p>
        </w:tc>
        <w:tc>
          <w:tcPr>
            <w:tcW w:w="1119" w:type="dxa"/>
            <w:vAlign w:val="center"/>
          </w:tcPr>
          <w:p w14:paraId="30D2FA9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28E4E985"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70DF6BA7" w14:textId="77777777" w:rsidR="005A6BF5" w:rsidRDefault="00DE3238" w:rsidP="00AF7CC0">
            <w:pPr>
              <w:pStyle w:val="TAL"/>
              <w:rPr>
                <w:rFonts w:eastAsia="MS Mincho"/>
                <w:lang w:eastAsia="ja-JP"/>
              </w:rPr>
            </w:pPr>
            <w:r>
              <w:rPr>
                <w:rFonts w:eastAsia="MS Mincho"/>
                <w:lang w:eastAsia="en-GB"/>
              </w:rPr>
              <w:t>This TR is led by RA</w:t>
            </w:r>
            <w:r>
              <w:rPr>
                <w:rFonts w:eastAsia="MS Mincho" w:hint="eastAsia"/>
                <w:lang w:eastAsia="ja-JP"/>
              </w:rPr>
              <w:t>N4</w:t>
            </w:r>
          </w:p>
          <w:p w14:paraId="4631EBCA" w14:textId="77777777"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Schumacher, Joseph, AT&amp;T, jq304t@att.com</w:t>
            </w:r>
          </w:p>
        </w:tc>
      </w:tr>
    </w:tbl>
    <w:p w14:paraId="2DD91912" w14:textId="77777777" w:rsidR="005A6BF5" w:rsidRDefault="005A6BF5">
      <w:pPr>
        <w:rPr>
          <w:i/>
          <w:iCs/>
          <w:color w:val="FF0000"/>
        </w:rPr>
      </w:pPr>
    </w:p>
    <w:p w14:paraId="7CA384C1" w14:textId="7B52E1FF" w:rsidR="005A6BF5" w:rsidRDefault="00DE3238">
      <w:pPr>
        <w:rPr>
          <w:i/>
          <w:iCs/>
          <w:color w:val="FF0000"/>
        </w:rPr>
      </w:pPr>
      <w:r>
        <w:rPr>
          <w:i/>
          <w:iCs/>
          <w:color w:val="FF0000"/>
        </w:rPr>
        <w:t>TSG#115: March 2027, TSG#116 June 2027</w:t>
      </w:r>
    </w:p>
    <w:p w14:paraId="2828C950" w14:textId="77777777" w:rsidR="005A6BF5" w:rsidRDefault="00DE3238">
      <w:pPr>
        <w:pStyle w:val="berschrift2"/>
      </w:pPr>
      <w:bookmarkStart w:id="25" w:name="_Toc214968858"/>
      <w:r>
        <w:t>2.2</w:t>
      </w:r>
      <w:r>
        <w:tab/>
        <w:t>Interim Milestone</w:t>
      </w:r>
      <w:bookmarkEnd w:id="25"/>
    </w:p>
    <w:p w14:paraId="3FBFDCCD" w14:textId="00D141D7" w:rsidR="005A6BF5" w:rsidRDefault="00DE3238">
      <w:pPr>
        <w:keepLines/>
        <w:rPr>
          <w:b/>
          <w:bCs/>
          <w:color w:val="000000" w:themeColor="text1"/>
          <w:u w:val="single"/>
        </w:rPr>
      </w:pPr>
      <w:r>
        <w:rPr>
          <w:b/>
          <w:bCs/>
          <w:color w:val="000000" w:themeColor="text1"/>
          <w:u w:val="single"/>
        </w:rPr>
        <w:t>TSG#112 (June/2026):</w:t>
      </w:r>
    </w:p>
    <w:p w14:paraId="3E867D0A" w14:textId="77777777" w:rsidR="005A6BF5" w:rsidRDefault="00DE3238">
      <w:pPr>
        <w:spacing w:after="120"/>
        <w:rPr>
          <w:bCs/>
        </w:rPr>
      </w:pPr>
      <w:r>
        <w:rPr>
          <w:bCs/>
        </w:rPr>
        <w:t xml:space="preserve">RAN3 to provide interim study results to allow TSGs to </w:t>
      </w:r>
      <w:proofErr w:type="gramStart"/>
      <w:r>
        <w:rPr>
          <w:bCs/>
        </w:rPr>
        <w:t>make a decision</w:t>
      </w:r>
      <w:proofErr w:type="gramEnd"/>
      <w:r>
        <w:rPr>
          <w:bCs/>
        </w:rPr>
        <w:t xml:space="preserve"> on:</w:t>
      </w:r>
    </w:p>
    <w:p w14:paraId="4877B6EF" w14:textId="6101B4F7" w:rsidR="005A6BF5" w:rsidRDefault="00363FEB" w:rsidP="009E71FF">
      <w:pPr>
        <w:pStyle w:val="B1"/>
      </w:pPr>
      <w:r>
        <w:t>-</w:t>
      </w:r>
      <w:r>
        <w:tab/>
      </w:r>
      <w:r w:rsidR="00DE3238">
        <w:t>RAN-CN interface: P2P vs SBI</w:t>
      </w:r>
    </w:p>
    <w:p w14:paraId="33B1C18C" w14:textId="0B4C5615" w:rsidR="005A6BF5" w:rsidRDefault="00363FEB" w:rsidP="009E71FF">
      <w:pPr>
        <w:pStyle w:val="B1"/>
      </w:pPr>
      <w:r>
        <w:t>-</w:t>
      </w:r>
      <w:r>
        <w:tab/>
      </w:r>
      <w:r w:rsidR="00DE3238">
        <w:t>RAN internal interfaces: CU-DU split, CP-UP split.</w:t>
      </w:r>
    </w:p>
    <w:p w14:paraId="455ADFB7" w14:textId="77777777" w:rsidR="005A6BF5" w:rsidRDefault="00DE3238" w:rsidP="00CC69B5">
      <w:r>
        <w:br w:type="page"/>
      </w:r>
    </w:p>
    <w:p w14:paraId="4A4550BD" w14:textId="77777777" w:rsidR="005A6BF5" w:rsidRDefault="00DE3238">
      <w:pPr>
        <w:pStyle w:val="berschrift1"/>
      </w:pPr>
      <w:bookmarkStart w:id="26" w:name="_Toc214968859"/>
      <w:r>
        <w:lastRenderedPageBreak/>
        <w:t>3</w:t>
      </w:r>
      <w:r>
        <w:tab/>
        <w:t>References</w:t>
      </w:r>
      <w:bookmarkEnd w:id="26"/>
    </w:p>
    <w:p w14:paraId="603733A8" w14:textId="77777777" w:rsidR="005A6BF5" w:rsidRDefault="00DE3238">
      <w:r>
        <w:t>The following documents contain provisions which, through reference in this text, constitute provisions of the present document.</w:t>
      </w:r>
    </w:p>
    <w:p w14:paraId="40C59B6F" w14:textId="77777777" w:rsidR="005A6BF5" w:rsidRDefault="00DE3238">
      <w:pPr>
        <w:pStyle w:val="B1"/>
      </w:pPr>
      <w:r>
        <w:t>-</w:t>
      </w:r>
      <w:r>
        <w:tab/>
        <w:t>References are either specific (identified by date of publication, edition number, version number, etc.) or non</w:t>
      </w:r>
      <w:r>
        <w:noBreakHyphen/>
        <w:t>specific.</w:t>
      </w:r>
    </w:p>
    <w:p w14:paraId="77E8BE46" w14:textId="77777777" w:rsidR="005A6BF5" w:rsidRDefault="00DE3238">
      <w:pPr>
        <w:pStyle w:val="B1"/>
      </w:pPr>
      <w:r>
        <w:t>-</w:t>
      </w:r>
      <w:r>
        <w:tab/>
        <w:t>For a specific reference, subsequent revisions do not apply.</w:t>
      </w:r>
    </w:p>
    <w:p w14:paraId="36D8722D" w14:textId="77777777" w:rsidR="005A6BF5" w:rsidRDefault="00DE323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A0EDCF" w14:textId="77777777" w:rsidR="005A6BF5" w:rsidRDefault="00DE3238">
      <w:pPr>
        <w:pStyle w:val="EX"/>
      </w:pPr>
      <w:r>
        <w:t>[1]</w:t>
      </w:r>
      <w:r>
        <w:tab/>
        <w:t>3GPP TR 21.905: "Vocabulary for 3GPP Specifications".</w:t>
      </w:r>
    </w:p>
    <w:p w14:paraId="40CFE049" w14:textId="529AB949" w:rsidR="005A6BF5" w:rsidRDefault="00DE3238">
      <w:pPr>
        <w:pStyle w:val="EX"/>
        <w:rPr>
          <w:lang w:eastAsia="ja-JP"/>
        </w:rPr>
      </w:pPr>
      <w:r>
        <w:t>[2]</w:t>
      </w:r>
      <w:r>
        <w:tab/>
      </w:r>
      <w:r>
        <w:rPr>
          <w:lang w:eastAsia="ja-JP"/>
        </w:rPr>
        <w:t xml:space="preserve">3GPP RP-252912: “New SID: Study on 6G Radio” </w:t>
      </w:r>
    </w:p>
    <w:p w14:paraId="01DC324E" w14:textId="77777777" w:rsidR="005A6BF5" w:rsidRDefault="00DE3238">
      <w:pPr>
        <w:pStyle w:val="EX"/>
        <w:rPr>
          <w:lang w:eastAsia="ja-JP"/>
        </w:rPr>
      </w:pPr>
      <w:r>
        <w:rPr>
          <w:lang w:eastAsia="ja-JP"/>
        </w:rPr>
        <w:t>[3]</w:t>
      </w:r>
      <w:r>
        <w:rPr>
          <w:lang w:eastAsia="ja-JP"/>
        </w:rPr>
        <w:tab/>
        <w:t xml:space="preserve">3GPP TR </w:t>
      </w:r>
      <w:bookmarkStart w:id="27" w:name="specNumber"/>
      <w:r>
        <w:rPr>
          <w:lang w:eastAsia="ja-JP"/>
        </w:rPr>
        <w:t>38.</w:t>
      </w:r>
      <w:bookmarkEnd w:id="27"/>
      <w:r>
        <w:rPr>
          <w:lang w:eastAsia="ja-JP"/>
        </w:rPr>
        <w:t>914: “Study on 6G Scenarios and Requirements”</w:t>
      </w:r>
    </w:p>
    <w:p w14:paraId="77828F62" w14:textId="77777777" w:rsidR="005A6BF5" w:rsidRDefault="00DE3238">
      <w:pPr>
        <w:pStyle w:val="berschrift1"/>
      </w:pPr>
      <w:bookmarkStart w:id="28" w:name="definitions"/>
      <w:bookmarkStart w:id="29" w:name="_Toc214968860"/>
      <w:bookmarkEnd w:id="28"/>
      <w:r>
        <w:t>4</w:t>
      </w:r>
      <w:r>
        <w:tab/>
        <w:t>Definitions of terms, symbols and abbreviations</w:t>
      </w:r>
      <w:bookmarkEnd w:id="29"/>
    </w:p>
    <w:p w14:paraId="66C39385" w14:textId="77777777" w:rsidR="005A6BF5" w:rsidRDefault="00DE3238">
      <w:pPr>
        <w:pStyle w:val="berschrift2"/>
      </w:pPr>
      <w:bookmarkStart w:id="30" w:name="_Toc214968861"/>
      <w:r>
        <w:t>4.1</w:t>
      </w:r>
      <w:r>
        <w:tab/>
        <w:t>Terms</w:t>
      </w:r>
      <w:bookmarkEnd w:id="30"/>
    </w:p>
    <w:p w14:paraId="77FF3BE4" w14:textId="77777777" w:rsidR="005A6BF5" w:rsidRDefault="00DE3238">
      <w:r>
        <w:t>For the purposes of the present document, the terms given in TR 21.905 [1] and the following apply. A term defined in the present document takes precedence over the definition of the same term, if any, in TR 21.905 [1].</w:t>
      </w:r>
    </w:p>
    <w:p w14:paraId="15A98D38" w14:textId="77777777" w:rsidR="005A6BF5" w:rsidRDefault="00DE3238">
      <w:r>
        <w:rPr>
          <w:b/>
        </w:rPr>
        <w:t>example:</w:t>
      </w:r>
      <w:r>
        <w:t xml:space="preserve"> text used to clarify abstract rules by applying them literally.</w:t>
      </w:r>
    </w:p>
    <w:p w14:paraId="712231D3" w14:textId="77777777" w:rsidR="00F12496" w:rsidRDefault="00F12496" w:rsidP="00F12496">
      <w:r w:rsidRPr="001D1A46">
        <w:rPr>
          <w:b/>
          <w:bCs/>
        </w:rPr>
        <w:t>Standalone 6G R</w:t>
      </w:r>
      <w:r w:rsidRPr="007E2A02">
        <w:rPr>
          <w:b/>
          <w:bCs/>
        </w:rPr>
        <w:t>AN:</w:t>
      </w:r>
      <w:r>
        <w:t xml:space="preserve"> refers to the support of 6GR only, connecting exclusively with a Core Network for 6G.</w:t>
      </w:r>
    </w:p>
    <w:p w14:paraId="47DE6FC0" w14:textId="77777777" w:rsidR="00F12496" w:rsidRDefault="00F12496" w:rsidP="00F12496">
      <w:r w:rsidRPr="001D1A46">
        <w:rPr>
          <w:b/>
          <w:bCs/>
        </w:rPr>
        <w:t xml:space="preserve">Service </w:t>
      </w:r>
      <w:proofErr w:type="gramStart"/>
      <w:r w:rsidRPr="001D1A46">
        <w:rPr>
          <w:b/>
          <w:bCs/>
        </w:rPr>
        <w:t>awareness</w:t>
      </w:r>
      <w:r w:rsidRPr="007E2A02">
        <w:rPr>
          <w:b/>
          <w:bCs/>
        </w:rPr>
        <w:t>:</w:t>
      </w:r>
      <w:proofErr w:type="gramEnd"/>
      <w:r>
        <w:t xml:space="preserve"> refers to enabling the RAN to acquire and use relevant information to appropriately handle a service.</w:t>
      </w:r>
    </w:p>
    <w:p w14:paraId="3B71FB95" w14:textId="77777777" w:rsidR="00F12496" w:rsidRDefault="00F12496" w:rsidP="00F12496">
      <w:r w:rsidRPr="001D1A46">
        <w:rPr>
          <w:b/>
          <w:bCs/>
        </w:rPr>
        <w:t>Resilience</w:t>
      </w:r>
      <w:r w:rsidRPr="007E2A02">
        <w:rPr>
          <w:b/>
          <w:bCs/>
        </w:rPr>
        <w:t>:</w:t>
      </w:r>
      <w:r>
        <w:t xml:space="preserve"> refers to enabling the RAN to recover from failures and to ensure accessibility and service continuity.</w:t>
      </w:r>
    </w:p>
    <w:p w14:paraId="249B6CB2" w14:textId="77777777" w:rsidR="005A6BF5" w:rsidRDefault="00DE3238">
      <w:pPr>
        <w:pStyle w:val="berschrift2"/>
      </w:pPr>
      <w:bookmarkStart w:id="31" w:name="_Toc214968862"/>
      <w:r>
        <w:t>4.2</w:t>
      </w:r>
      <w:r>
        <w:tab/>
        <w:t>Symbols</w:t>
      </w:r>
      <w:bookmarkEnd w:id="31"/>
    </w:p>
    <w:p w14:paraId="79A5A9D9" w14:textId="77777777" w:rsidR="005A6BF5" w:rsidRDefault="00DE3238">
      <w:pPr>
        <w:keepNext/>
      </w:pPr>
      <w:r>
        <w:t>For the purposes of the present document, the following symbols apply:</w:t>
      </w:r>
    </w:p>
    <w:p w14:paraId="6371EB15" w14:textId="77777777" w:rsidR="005A6BF5" w:rsidRDefault="00DE3238">
      <w:pPr>
        <w:pStyle w:val="EW"/>
      </w:pPr>
      <w:r>
        <w:t>&lt;symbol&gt;</w:t>
      </w:r>
      <w:r>
        <w:tab/>
        <w:t>&lt;Explanation&gt;</w:t>
      </w:r>
    </w:p>
    <w:p w14:paraId="24546B35" w14:textId="77777777" w:rsidR="005A6BF5" w:rsidRDefault="005A6BF5">
      <w:pPr>
        <w:pStyle w:val="EW"/>
      </w:pPr>
    </w:p>
    <w:p w14:paraId="55A19D47" w14:textId="77777777" w:rsidR="005A6BF5" w:rsidRDefault="00DE3238">
      <w:pPr>
        <w:pStyle w:val="berschrift2"/>
      </w:pPr>
      <w:bookmarkStart w:id="32" w:name="_Toc214968863"/>
      <w:r>
        <w:t>4.3</w:t>
      </w:r>
      <w:r>
        <w:tab/>
        <w:t>Abbreviations</w:t>
      </w:r>
      <w:bookmarkEnd w:id="32"/>
    </w:p>
    <w:p w14:paraId="341BA282" w14:textId="77777777" w:rsidR="005A6BF5" w:rsidRDefault="00DE323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36166B" w14:textId="7355B6AF" w:rsidR="005A6BF5" w:rsidRDefault="00E02D0C">
      <w:pPr>
        <w:pStyle w:val="EW"/>
      </w:pPr>
      <w:r>
        <w:t>6GR</w:t>
      </w:r>
      <w:r w:rsidR="00DE3238">
        <w:tab/>
      </w:r>
      <w:r>
        <w:t>6G Radio</w:t>
      </w:r>
    </w:p>
    <w:p w14:paraId="6D06BB65" w14:textId="77777777" w:rsidR="005A6BF5" w:rsidRDefault="005A6BF5">
      <w:pPr>
        <w:pStyle w:val="EW"/>
      </w:pPr>
    </w:p>
    <w:p w14:paraId="364FF832" w14:textId="77777777" w:rsidR="005A6BF5" w:rsidRDefault="00DE3238">
      <w:pPr>
        <w:pStyle w:val="berschrift1"/>
      </w:pPr>
      <w:bookmarkStart w:id="33" w:name="clause4"/>
      <w:bookmarkStart w:id="34" w:name="_Toc214968864"/>
      <w:bookmarkEnd w:id="33"/>
      <w:r>
        <w:t>5</w:t>
      </w:r>
      <w:r>
        <w:tab/>
      </w:r>
      <w:r>
        <w:rPr>
          <w:rFonts w:hint="eastAsia"/>
        </w:rPr>
        <w:t>Objectives and requirements</w:t>
      </w:r>
      <w:bookmarkEnd w:id="34"/>
    </w:p>
    <w:p w14:paraId="34F15C39" w14:textId="4FE6F43E" w:rsidR="005A6BF5" w:rsidRDefault="00DE3238">
      <w:pPr>
        <w:rPr>
          <w:i/>
          <w:iCs/>
          <w:color w:val="FF0000"/>
        </w:rPr>
      </w:pPr>
      <w:r>
        <w:rPr>
          <w:i/>
          <w:iCs/>
          <w:color w:val="FF0000"/>
        </w:rPr>
        <w:t>The detailed objectives of the study are:</w:t>
      </w:r>
    </w:p>
    <w:p w14:paraId="2A6BCA2E" w14:textId="77777777" w:rsidR="005A6BF5" w:rsidRPr="009E71FF" w:rsidRDefault="00DE3238" w:rsidP="009E71FF">
      <w:pPr>
        <w:rPr>
          <w:i/>
          <w:iCs/>
          <w:color w:val="FF0000"/>
        </w:rPr>
      </w:pPr>
      <w:r w:rsidRPr="009E71FF">
        <w:rPr>
          <w:i/>
          <w:iCs/>
          <w:color w:val="FF0000"/>
        </w:rPr>
        <w:t>Single technology framework based on a stand-alone architecture</w:t>
      </w:r>
      <w:r w:rsidRPr="009E71FF">
        <w:rPr>
          <w:i/>
          <w:iCs/>
          <w:color w:val="FF0000"/>
          <w:lang w:eastAsia="ja-JP"/>
        </w:rPr>
        <w:t xml:space="preserve"> </w:t>
      </w:r>
      <w:r w:rsidRPr="009E71FF">
        <w:rPr>
          <w:i/>
          <w:iCs/>
          <w:color w:val="FF0000"/>
        </w:rPr>
        <w:t xml:space="preserve">to support the agreed existing and new services, and to satisfy the usage scenarios, requirements, deployment scenarios and design principles with acceptable </w:t>
      </w:r>
      <w:r w:rsidRPr="009E71FF">
        <w:rPr>
          <w:i/>
          <w:iCs/>
          <w:color w:val="FF0000"/>
        </w:rPr>
        <w:lastRenderedPageBreak/>
        <w:t>performance/complexity trade-off, as determined by the RAN requirements in [RP-250810] and [TR38.914], including: [RAN1], [RAN2], [RAN3], [RAN4]</w:t>
      </w:r>
    </w:p>
    <w:p w14:paraId="04380787" w14:textId="77777777" w:rsidR="005A6BF5" w:rsidRDefault="00DE3238">
      <w:pPr>
        <w:pStyle w:val="berschrift2"/>
      </w:pPr>
      <w:bookmarkStart w:id="35" w:name="_Toc214968865"/>
      <w:r>
        <w:t>5.1</w:t>
      </w:r>
      <w:r>
        <w:tab/>
        <w:t>General Principles</w:t>
      </w:r>
      <w:bookmarkEnd w:id="35"/>
    </w:p>
    <w:p w14:paraId="270899B7" w14:textId="77777777" w:rsidR="00E84071" w:rsidRDefault="00E84071" w:rsidP="009E71FF">
      <w:pPr>
        <w:rPr>
          <w:lang w:val="en-US"/>
        </w:rPr>
      </w:pPr>
      <w:r w:rsidRPr="00AF49FD">
        <w:rPr>
          <w:lang w:val="en-US"/>
        </w:rPr>
        <w:t>All requirements of TR 38.914 will serve as the basis for RAN3 architecture design principles.</w:t>
      </w:r>
    </w:p>
    <w:p w14:paraId="0C03007E" w14:textId="1DC3EBFC" w:rsidR="00F12496" w:rsidRDefault="00F12496" w:rsidP="009E71FF">
      <w:pPr>
        <w:pStyle w:val="NO"/>
      </w:pPr>
      <w:r>
        <w:t>NOTE</w:t>
      </w:r>
      <w:r w:rsidR="000B7E78">
        <w:t xml:space="preserve"> 1</w:t>
      </w:r>
      <w:r>
        <w:t>:</w:t>
      </w:r>
      <w:r w:rsidR="000B7E78">
        <w:tab/>
      </w:r>
      <w:r>
        <w:t>If needed, RAN3 will check with relevant working groups on issues concerning security and data privacy.</w:t>
      </w:r>
    </w:p>
    <w:p w14:paraId="7744C145" w14:textId="77777777" w:rsidR="008852F8" w:rsidRDefault="008852F8" w:rsidP="008852F8">
      <w:pPr>
        <w:widowControl w:val="0"/>
        <w:spacing w:before="120" w:line="276" w:lineRule="auto"/>
        <w:rPr>
          <w:rFonts w:cs="Calibri"/>
        </w:rPr>
      </w:pPr>
      <w:r w:rsidRPr="0099605A">
        <w:rPr>
          <w:rFonts w:cs="Calibri"/>
        </w:rPr>
        <w:t xml:space="preserve">The 6G </w:t>
      </w:r>
      <w:r>
        <w:rPr>
          <w:rFonts w:cs="Calibri"/>
        </w:rPr>
        <w:t xml:space="preserve">RAN </w:t>
      </w:r>
      <w:r w:rsidRPr="0099605A">
        <w:rPr>
          <w:rFonts w:cs="Calibri"/>
        </w:rPr>
        <w:t xml:space="preserve">architecture </w:t>
      </w:r>
      <w:r w:rsidRPr="00A72F8F">
        <w:rPr>
          <w:color w:val="000000"/>
        </w:rPr>
        <w:t>and interfaces</w:t>
      </w:r>
      <w:r>
        <w:rPr>
          <w:color w:val="000000"/>
          <w:sz w:val="18"/>
          <w:szCs w:val="18"/>
        </w:rPr>
        <w:t xml:space="preserve"> </w:t>
      </w:r>
      <w:r w:rsidRPr="0099605A">
        <w:rPr>
          <w:rFonts w:cs="Calibri"/>
        </w:rPr>
        <w:t xml:space="preserve">shall allow for </w:t>
      </w:r>
      <w:r w:rsidRPr="006A47BF">
        <w:rPr>
          <w:rFonts w:cs="Calibri"/>
        </w:rPr>
        <w:t xml:space="preserve">different implementations, e.g. virtualized, cloud-based or </w:t>
      </w:r>
      <w:r>
        <w:rPr>
          <w:rFonts w:cs="Calibri"/>
        </w:rPr>
        <w:t>dedicated hardware</w:t>
      </w:r>
      <w:r w:rsidRPr="006A47BF">
        <w:rPr>
          <w:rFonts w:cs="Calibri"/>
        </w:rPr>
        <w:t>.</w:t>
      </w:r>
    </w:p>
    <w:p w14:paraId="4CE0DB29" w14:textId="5B99D691" w:rsidR="002F37AD" w:rsidRPr="002F37AD" w:rsidRDefault="002F37AD" w:rsidP="00E02D0C">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7AFF710D" w14:textId="4C142FD8" w:rsidR="002F37AD" w:rsidRDefault="002F37AD" w:rsidP="00CD68E5">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Pr="00775CEF">
        <w:rPr>
          <w:rFonts w:hint="eastAsia"/>
          <w:lang w:val="en-US"/>
        </w:rPr>
        <w:t>.</w:t>
      </w:r>
      <w:r w:rsidRPr="00775CEF">
        <w:rPr>
          <w:lang w:val="en-US"/>
        </w:rPr>
        <w:t xml:space="preserve"> </w:t>
      </w:r>
      <w:r w:rsidRPr="00775CEF">
        <w:rPr>
          <w:rFonts w:hint="eastAsia"/>
          <w:lang w:val="en-US"/>
        </w:rPr>
        <w:t>FFS on which features should be recommended to be standardized from day1.</w:t>
      </w:r>
    </w:p>
    <w:p w14:paraId="1AB50B95" w14:textId="77777777" w:rsidR="00F12496" w:rsidRDefault="00F12496" w:rsidP="00F12496">
      <w:r w:rsidRPr="00865572">
        <w:t>The RAN shall support adaptation of RAN resources allocation based on service characteristics awareness to meet specific service requirements.</w:t>
      </w:r>
    </w:p>
    <w:p w14:paraId="2E8A1870" w14:textId="77777777" w:rsidR="00F12496" w:rsidRPr="00504AAD" w:rsidRDefault="00F12496" w:rsidP="00F12496">
      <w:r w:rsidRPr="00504AAD">
        <w:t xml:space="preserve">The RAN shall support recovery mechanisms to ensure accessibility and service continuity under RAN disruption conditions. </w:t>
      </w:r>
      <w:r>
        <w:t>[</w:t>
      </w:r>
      <w:r w:rsidRPr="00504AAD">
        <w:t>FFS on other conditions</w:t>
      </w:r>
      <w:r>
        <w:t>].</w:t>
      </w:r>
    </w:p>
    <w:p w14:paraId="0555EF9C" w14:textId="372D85EF" w:rsidR="00010D88" w:rsidRPr="0009583D" w:rsidRDefault="00010D88" w:rsidP="00E345A6">
      <w:pPr>
        <w:rPr>
          <w:rFonts w:eastAsia="DengXian"/>
        </w:rPr>
      </w:pPr>
      <w:r w:rsidRPr="0009583D">
        <w:rPr>
          <w:rFonts w:eastAsia="DengXian"/>
        </w:rPr>
        <w:t xml:space="preserve">The 6G RAN </w:t>
      </w:r>
      <w:r w:rsidRPr="0009583D">
        <w:rPr>
          <w:rFonts w:eastAsia="DengXian" w:hint="eastAsia"/>
          <w:lang w:eastAsia="zh-CN"/>
        </w:rPr>
        <w:t>architecture</w:t>
      </w:r>
      <w:r w:rsidRPr="0009583D">
        <w:rPr>
          <w:rFonts w:eastAsia="DengXian"/>
        </w:rPr>
        <w:t xml:space="preserve"> supports data collection</w:t>
      </w:r>
      <w:r>
        <w:rPr>
          <w:rFonts w:eastAsia="DengXian" w:hint="eastAsia"/>
          <w:lang w:eastAsia="zh-CN"/>
        </w:rPr>
        <w:t xml:space="preserve"> according to the following principles</w:t>
      </w:r>
      <w:r w:rsidRPr="0009583D">
        <w:rPr>
          <w:rFonts w:eastAsia="DengXian" w:hint="eastAsia"/>
          <w:lang w:eastAsia="zh-CN"/>
        </w:rPr>
        <w:t>:</w:t>
      </w:r>
    </w:p>
    <w:p w14:paraId="4CD5F3E3" w14:textId="4A6EDF1A" w:rsidR="00010D88" w:rsidRPr="0009583D" w:rsidRDefault="00E345A6" w:rsidP="009E71FF">
      <w:pPr>
        <w:pStyle w:val="B1"/>
        <w:rPr>
          <w:rFonts w:eastAsia="DengXian"/>
        </w:rPr>
      </w:pPr>
      <w:r>
        <w:rPr>
          <w:rFonts w:eastAsia="DengXian"/>
          <w:lang w:eastAsia="zh-CN"/>
        </w:rPr>
        <w:t>-</w:t>
      </w:r>
      <w:r>
        <w:rPr>
          <w:rFonts w:eastAsia="DengXian"/>
          <w:lang w:eastAsia="zh-CN"/>
        </w:rPr>
        <w:tab/>
      </w:r>
      <w:r w:rsidR="00010D88" w:rsidRPr="0009583D">
        <w:rPr>
          <w:rFonts w:eastAsia="DengXian" w:hint="eastAsia"/>
          <w:lang w:eastAsia="zh-CN"/>
        </w:rPr>
        <w:t>R</w:t>
      </w:r>
      <w:r w:rsidR="00010D88" w:rsidRPr="0009583D">
        <w:rPr>
          <w:rFonts w:eastAsia="DengXian"/>
        </w:rPr>
        <w:t xml:space="preserve">eusability of collected data </w:t>
      </w:r>
      <w:r w:rsidR="00010D88" w:rsidRPr="0009583D">
        <w:rPr>
          <w:rFonts w:eastAsia="DengXian" w:hint="eastAsia"/>
          <w:lang w:eastAsia="zh-CN"/>
        </w:rPr>
        <w:t>is supported</w:t>
      </w:r>
      <w:r w:rsidR="00010D88" w:rsidRPr="0009583D">
        <w:rPr>
          <w:rFonts w:eastAsia="DengXian"/>
        </w:rPr>
        <w:t>.</w:t>
      </w:r>
    </w:p>
    <w:p w14:paraId="46FA187E" w14:textId="5337CFA4" w:rsidR="00010D88" w:rsidRPr="0009583D" w:rsidRDefault="00E345A6" w:rsidP="009E71FF">
      <w:pPr>
        <w:pStyle w:val="B1"/>
        <w:rPr>
          <w:rFonts w:eastAsia="DengXian"/>
        </w:rPr>
      </w:pPr>
      <w:r>
        <w:rPr>
          <w:rFonts w:eastAsia="DengXian"/>
        </w:rPr>
        <w:t>-</w:t>
      </w:r>
      <w:r>
        <w:rPr>
          <w:rFonts w:eastAsia="DengXian"/>
        </w:rPr>
        <w:tab/>
      </w:r>
      <w:r w:rsidR="00010D88" w:rsidRPr="0009583D">
        <w:rPr>
          <w:rFonts w:eastAsia="DengXian"/>
        </w:rPr>
        <w:t xml:space="preserve">Data collected or generated by the 6G RAN can be used by the RAN and it can be made available to other entities, </w:t>
      </w:r>
      <w:r w:rsidR="00010D88">
        <w:rPr>
          <w:rFonts w:eastAsia="DengXian" w:hint="eastAsia"/>
          <w:lang w:eastAsia="zh-CN"/>
        </w:rPr>
        <w:t>if</w:t>
      </w:r>
      <w:r w:rsidR="00010D88" w:rsidRPr="0009583D">
        <w:rPr>
          <w:rFonts w:eastAsia="DengXian"/>
        </w:rPr>
        <w:t xml:space="preserve"> needed. FFS </w:t>
      </w:r>
      <w:r w:rsidR="00010D88" w:rsidRPr="0009583D">
        <w:rPr>
          <w:rFonts w:eastAsia="DengXian" w:hint="eastAsia"/>
          <w:lang w:eastAsia="zh-CN"/>
        </w:rPr>
        <w:t>which</w:t>
      </w:r>
      <w:r w:rsidR="00010D88" w:rsidRPr="0009583D">
        <w:rPr>
          <w:rFonts w:eastAsia="DengXian"/>
        </w:rPr>
        <w:t xml:space="preserve"> entities.</w:t>
      </w:r>
    </w:p>
    <w:p w14:paraId="038A6920" w14:textId="19B7944F" w:rsidR="00010D88" w:rsidRPr="0009583D" w:rsidRDefault="00E345A6" w:rsidP="009E71FF">
      <w:pPr>
        <w:pStyle w:val="B1"/>
        <w:rPr>
          <w:rFonts w:eastAsia="DengXian"/>
        </w:rPr>
      </w:pPr>
      <w:r>
        <w:rPr>
          <w:rFonts w:eastAsia="DengXian"/>
        </w:rPr>
        <w:t>-</w:t>
      </w:r>
      <w:r>
        <w:rPr>
          <w:rFonts w:eastAsia="DengXian"/>
        </w:rPr>
        <w:tab/>
      </w:r>
      <w:r w:rsidR="00010D88" w:rsidRPr="0009583D">
        <w:rPr>
          <w:rFonts w:eastAsia="DengXian"/>
        </w:rPr>
        <w:t xml:space="preserve">The 6G RAN can </w:t>
      </w:r>
      <w:r w:rsidR="00010D88" w:rsidRPr="0009583D">
        <w:rPr>
          <w:rFonts w:eastAsia="DengXian"/>
          <w:lang w:eastAsia="zh-CN"/>
        </w:rPr>
        <w:t xml:space="preserve">request </w:t>
      </w:r>
      <w:r w:rsidR="00010D88" w:rsidRPr="0009583D">
        <w:rPr>
          <w:rFonts w:eastAsia="DengXian"/>
        </w:rPr>
        <w:t>data</w:t>
      </w:r>
      <w:r w:rsidR="00010D88" w:rsidRPr="0009583D">
        <w:rPr>
          <w:rFonts w:eastAsia="DengXian" w:hint="eastAsia"/>
          <w:lang w:eastAsia="zh-CN"/>
        </w:rPr>
        <w:t xml:space="preserve">, </w:t>
      </w:r>
      <w:r w:rsidR="00010D88" w:rsidRPr="0009583D">
        <w:rPr>
          <w:rFonts w:eastAsia="DengXian"/>
        </w:rPr>
        <w:t>and use the data</w:t>
      </w:r>
      <w:r w:rsidR="00010D88" w:rsidRPr="0009583D">
        <w:rPr>
          <w:rFonts w:eastAsia="DengXian" w:hint="eastAsia"/>
          <w:lang w:val="en-US" w:eastAsia="zh-CN"/>
        </w:rPr>
        <w:t xml:space="preserve"> </w:t>
      </w:r>
      <w:r w:rsidR="00010D88" w:rsidRPr="0009583D">
        <w:rPr>
          <w:rFonts w:eastAsia="DengXian"/>
        </w:rPr>
        <w:t xml:space="preserve">collected </w:t>
      </w:r>
      <w:r w:rsidR="00010D88" w:rsidRPr="0009583D">
        <w:rPr>
          <w:rFonts w:eastAsia="DengXian" w:hint="eastAsia"/>
          <w:lang w:val="en-US" w:eastAsia="zh-CN"/>
        </w:rPr>
        <w:t>from other entities</w:t>
      </w:r>
      <w:r w:rsidR="00010D88" w:rsidRPr="0009583D">
        <w:rPr>
          <w:rFonts w:eastAsia="DengXian"/>
        </w:rPr>
        <w:t xml:space="preserve">. FFS </w:t>
      </w:r>
      <w:r w:rsidR="00010D88" w:rsidRPr="0009583D">
        <w:rPr>
          <w:rFonts w:eastAsia="DengXian" w:hint="eastAsia"/>
          <w:lang w:eastAsia="zh-CN"/>
        </w:rPr>
        <w:t xml:space="preserve">which </w:t>
      </w:r>
      <w:r w:rsidR="00010D88" w:rsidRPr="0009583D">
        <w:rPr>
          <w:rFonts w:eastAsia="DengXian"/>
        </w:rPr>
        <w:t>entities.</w:t>
      </w:r>
    </w:p>
    <w:p w14:paraId="6FEFB1CF" w14:textId="6CA98A8A" w:rsidR="00010D88" w:rsidRPr="0009583D" w:rsidRDefault="00010D88" w:rsidP="009E71FF">
      <w:pPr>
        <w:pStyle w:val="NO"/>
      </w:pPr>
      <w:r w:rsidRPr="0009583D">
        <w:t>NOTE</w:t>
      </w:r>
      <w:r w:rsidR="000B7E78">
        <w:t xml:space="preserve"> 2</w:t>
      </w:r>
      <w:r w:rsidRPr="0009583D">
        <w:t>:</w:t>
      </w:r>
      <w:r w:rsidRPr="0009583D">
        <w:tab/>
        <w:t xml:space="preserve">The collection, storage and usage of data </w:t>
      </w:r>
      <w:proofErr w:type="gramStart"/>
      <w:r w:rsidRPr="0009583D">
        <w:t>follow</w:t>
      </w:r>
      <w:r w:rsidRPr="00CC69B5">
        <w:rPr>
          <w:rFonts w:hint="eastAsia"/>
        </w:rPr>
        <w:t>s</w:t>
      </w:r>
      <w:proofErr w:type="gramEnd"/>
      <w:r w:rsidRPr="0009583D">
        <w:t xml:space="preserve"> the security principles which will be defined by relevant WGs.</w:t>
      </w:r>
    </w:p>
    <w:p w14:paraId="74857E16" w14:textId="77777777" w:rsidR="005A6BF5" w:rsidRDefault="00DE3238">
      <w:pPr>
        <w:pStyle w:val="berschrift2"/>
      </w:pPr>
      <w:bookmarkStart w:id="36" w:name="_Toc214968866"/>
      <w:r>
        <w:t>5.2</w:t>
      </w:r>
      <w:r>
        <w:tab/>
        <w:t>Deployment Scenarios</w:t>
      </w:r>
      <w:bookmarkEnd w:id="36"/>
    </w:p>
    <w:p w14:paraId="0EA261C5" w14:textId="2BC687FA" w:rsidR="002F37AD" w:rsidRPr="00E345A6" w:rsidRDefault="002F37AD" w:rsidP="009E71FF">
      <w:pPr>
        <w:pStyle w:val="berschrift3"/>
      </w:pPr>
      <w:bookmarkStart w:id="37" w:name="_Toc214968867"/>
      <w:r w:rsidRPr="00E345A6">
        <w:rPr>
          <w:rFonts w:hint="eastAsia"/>
        </w:rPr>
        <w:t>5.2.</w:t>
      </w:r>
      <w:r w:rsidRPr="00E345A6">
        <w:t>1</w:t>
      </w:r>
      <w:r w:rsidR="00E345A6">
        <w:tab/>
      </w:r>
      <w:r w:rsidRPr="00E345A6">
        <w:t>General</w:t>
      </w:r>
      <w:bookmarkEnd w:id="37"/>
    </w:p>
    <w:p w14:paraId="40430D1A" w14:textId="0764808F" w:rsidR="005A6BF5" w:rsidRDefault="00DE3238">
      <w:pPr>
        <w:rPr>
          <w:rFonts w:eastAsia="SimSun"/>
          <w:i/>
          <w:iCs/>
          <w:color w:val="FF0000"/>
          <w:lang w:val="en-US" w:eastAsia="zh-CN"/>
        </w:rPr>
      </w:pPr>
      <w:r>
        <w:rPr>
          <w:i/>
          <w:iCs/>
          <w:color w:val="FF0000"/>
        </w:rPr>
        <w:t>This section may be used to describe the details/solutions related to deployment scenarios as per 38.914</w:t>
      </w:r>
      <w:r>
        <w:rPr>
          <w:rFonts w:eastAsia="SimSun" w:hint="eastAsia"/>
          <w:i/>
          <w:iCs/>
          <w:color w:val="FF0000"/>
          <w:lang w:val="en-US" w:eastAsia="zh-CN"/>
        </w:rPr>
        <w:t>.</w:t>
      </w:r>
    </w:p>
    <w:p w14:paraId="3DFD63F6" w14:textId="35A4B1C3" w:rsidR="00E84071" w:rsidRDefault="00E84071" w:rsidP="009E71FF">
      <w:r w:rsidRPr="00362473">
        <w:t>The 6G RAN architecture shall strive to support the deployment scenarios defined in TR 38.914.</w:t>
      </w:r>
    </w:p>
    <w:p w14:paraId="3CF0A524" w14:textId="788DF09E" w:rsidR="00E84071" w:rsidRPr="0099605A" w:rsidRDefault="00E84071" w:rsidP="009E71FF">
      <w:pPr>
        <w:pStyle w:val="B1"/>
      </w:pPr>
      <w:r>
        <w:t>-</w:t>
      </w:r>
      <w:r w:rsidR="00E345A6">
        <w:tab/>
      </w:r>
      <w:r w:rsidRPr="0099605A">
        <w:t>FFS on the implications of this requirement on 6G RAN architecture.</w:t>
      </w:r>
    </w:p>
    <w:p w14:paraId="76FC2892" w14:textId="69C65A46" w:rsidR="00E84071" w:rsidRDefault="00E84071" w:rsidP="009E71FF">
      <w:pPr>
        <w:pStyle w:val="B1"/>
      </w:pPr>
      <w:r>
        <w:t>-</w:t>
      </w:r>
      <w:r w:rsidR="00E345A6">
        <w:tab/>
      </w:r>
      <w:r w:rsidRPr="0099605A">
        <w:t>FFS whether all deployment scenarios of TR</w:t>
      </w:r>
      <w:r>
        <w:t xml:space="preserve"> 38.914</w:t>
      </w:r>
      <w:r w:rsidRPr="0099605A">
        <w:t xml:space="preserve"> can be supported.</w:t>
      </w:r>
    </w:p>
    <w:p w14:paraId="3DB73D76" w14:textId="40FC89D2" w:rsidR="002F37AD" w:rsidRDefault="002F37AD" w:rsidP="009E71FF">
      <w:pPr>
        <w:pStyle w:val="berschrift3"/>
      </w:pPr>
      <w:bookmarkStart w:id="38" w:name="_Toc214968868"/>
      <w:r>
        <w:rPr>
          <w:rFonts w:hint="eastAsia"/>
          <w:lang w:val="en-US" w:eastAsia="zh-CN"/>
        </w:rPr>
        <w:t>5.2.</w:t>
      </w:r>
      <w:r>
        <w:rPr>
          <w:lang w:val="en-US" w:eastAsia="zh-CN"/>
        </w:rPr>
        <w:t>2</w:t>
      </w:r>
      <w:r w:rsidR="00E345A6">
        <w:rPr>
          <w:lang w:val="en-US" w:eastAsia="zh-CN"/>
        </w:rPr>
        <w:tab/>
      </w:r>
      <w:r>
        <w:rPr>
          <w:rFonts w:hint="eastAsia"/>
        </w:rPr>
        <w:t>Shared RAN deployment</w:t>
      </w:r>
      <w:bookmarkEnd w:id="38"/>
    </w:p>
    <w:p w14:paraId="39BDAA37" w14:textId="77777777" w:rsidR="002F37AD" w:rsidRDefault="002F37AD" w:rsidP="009E71FF">
      <w:pPr>
        <w:rPr>
          <w:lang w:val="en-US" w:eastAsia="zh-CN"/>
        </w:rPr>
      </w:pPr>
      <w:r>
        <w:rPr>
          <w:rFonts w:hint="eastAsia"/>
          <w:lang w:val="en-US" w:eastAsia="zh-CN"/>
        </w:rPr>
        <w:t>6GR should support shared RAN deployments,</w:t>
      </w:r>
      <w:r>
        <w:rPr>
          <w:lang w:val="en-US" w:eastAsia="zh-CN"/>
        </w:rPr>
        <w:t xml:space="preserve"> </w:t>
      </w:r>
      <w:r w:rsidRPr="00984FFC">
        <w:rPr>
          <w:lang w:val="en-US" w:eastAsia="zh-CN"/>
        </w:rPr>
        <w:t xml:space="preserve">including </w:t>
      </w:r>
      <w:r w:rsidRPr="00984FFC">
        <w:rPr>
          <w:rFonts w:hint="eastAsia"/>
          <w:lang w:val="en-US" w:eastAsia="zh-CN"/>
        </w:rPr>
        <w:t>support</w:t>
      </w:r>
      <w:r w:rsidRPr="00984FFC">
        <w:rPr>
          <w:lang w:val="en-US" w:eastAsia="zh-CN"/>
        </w:rPr>
        <w:t xml:space="preserve"> of</w:t>
      </w:r>
      <w:r>
        <w:rPr>
          <w:lang w:val="en-US" w:eastAsia="zh-CN"/>
        </w:rPr>
        <w:t xml:space="preserve"> multiple</w:t>
      </w:r>
      <w:r>
        <w:rPr>
          <w:rFonts w:hint="eastAsia"/>
          <w:lang w:val="en-US" w:eastAsia="zh-CN"/>
        </w:rPr>
        <w:t xml:space="preserve"> </w:t>
      </w:r>
      <w:r>
        <w:rPr>
          <w:lang w:val="en-US" w:eastAsia="zh-CN"/>
        </w:rPr>
        <w:t>participating</w:t>
      </w:r>
      <w:r>
        <w:rPr>
          <w:rFonts w:hint="eastAsia"/>
          <w:lang w:val="en-US" w:eastAsia="zh-CN"/>
        </w:rPr>
        <w:t xml:space="preserve"> </w:t>
      </w:r>
      <w:r>
        <w:rPr>
          <w:lang w:val="en-US" w:eastAsia="zh-CN"/>
        </w:rPr>
        <w:t>o</w:t>
      </w:r>
      <w:r>
        <w:rPr>
          <w:rFonts w:hint="eastAsia"/>
          <w:lang w:val="en-US" w:eastAsia="zh-CN"/>
        </w:rPr>
        <w:t>perators.</w:t>
      </w:r>
      <w:r>
        <w:rPr>
          <w:lang w:val="en-US" w:eastAsia="zh-CN"/>
        </w:rPr>
        <w:t xml:space="preserve"> </w:t>
      </w:r>
      <w:r>
        <w:rPr>
          <w:rFonts w:hint="eastAsia"/>
          <w:lang w:val="en-US" w:eastAsia="zh-CN"/>
        </w:rPr>
        <w:t>A shared RAN should be able to efficiently interoperate with a non-shared RAN.</w:t>
      </w:r>
      <w:r>
        <w:rPr>
          <w:lang w:val="en-US" w:eastAsia="zh-CN"/>
        </w:rPr>
        <w:t xml:space="preserve"> </w:t>
      </w:r>
      <w:r>
        <w:rPr>
          <w:rFonts w:hint="eastAsia"/>
          <w:lang w:val="en-US" w:eastAsia="zh-CN"/>
        </w:rPr>
        <w:t xml:space="preserve">Mobility </w:t>
      </w:r>
      <w:r>
        <w:rPr>
          <w:lang w:val="en-US" w:eastAsia="zh-CN"/>
        </w:rPr>
        <w:t xml:space="preserve">and service continuity </w:t>
      </w:r>
      <w:r>
        <w:rPr>
          <w:rFonts w:hint="eastAsia"/>
          <w:lang w:val="en-US" w:eastAsia="zh-CN"/>
        </w:rPr>
        <w:t xml:space="preserve">between the non-shared RAN and the </w:t>
      </w:r>
      <w:r>
        <w:rPr>
          <w:lang w:val="en-US" w:eastAsia="zh-CN"/>
        </w:rPr>
        <w:t>s</w:t>
      </w:r>
      <w:r>
        <w:rPr>
          <w:rFonts w:hint="eastAsia"/>
          <w:lang w:val="en-US" w:eastAsia="zh-CN"/>
        </w:rPr>
        <w:t>hared RAN shall be supported</w:t>
      </w:r>
      <w:r>
        <w:rPr>
          <w:lang w:val="en-US" w:eastAsia="zh-CN"/>
        </w:rPr>
        <w:t>.</w:t>
      </w:r>
      <w:r>
        <w:rPr>
          <w:rFonts w:hint="eastAsia"/>
          <w:lang w:val="en-US" w:eastAsia="zh-CN"/>
        </w:rPr>
        <w:t xml:space="preserve"> </w:t>
      </w:r>
    </w:p>
    <w:p w14:paraId="3C37CB5C" w14:textId="77777777" w:rsidR="002F37AD" w:rsidRDefault="002F37AD" w:rsidP="00840658">
      <w:pPr>
        <w:pStyle w:val="TH"/>
      </w:pPr>
      <w:r>
        <w:object w:dxaOrig="6684" w:dyaOrig="3923" w14:anchorId="7A2021A2">
          <v:shape id="_x0000_i1026" type="#_x0000_t75" style="width:333.5pt;height:196.5pt" o:ole="">
            <v:imagedata r:id="rId12" o:title=""/>
          </v:shape>
          <o:OLEObject Type="Embed" ProgID="Visio.Drawing.11" ShapeID="_x0000_i1026" DrawAspect="Content" ObjectID="_1826191699" r:id="rId13"/>
        </w:object>
      </w:r>
    </w:p>
    <w:p w14:paraId="438157EC" w14:textId="77777777" w:rsidR="002F37AD" w:rsidRDefault="002F37AD" w:rsidP="002F37AD">
      <w:pPr>
        <w:pStyle w:val="TF"/>
      </w:pPr>
      <w:r>
        <w:t>Figure</w:t>
      </w:r>
      <w:r>
        <w:rPr>
          <w:rFonts w:hint="eastAsia"/>
          <w:lang w:val="en-US" w:eastAsia="zh-CN"/>
        </w:rPr>
        <w:t xml:space="preserve"> </w:t>
      </w:r>
      <w:r>
        <w:rPr>
          <w:lang w:val="en-US"/>
        </w:rPr>
        <w:t>5</w:t>
      </w:r>
      <w:r>
        <w:rPr>
          <w:rFonts w:hint="eastAsia"/>
          <w:lang w:val="en-US"/>
        </w:rPr>
        <w:t>.</w:t>
      </w:r>
      <w:r>
        <w:rPr>
          <w:rFonts w:hint="eastAsia"/>
          <w:lang w:val="en-US" w:eastAsia="zh-CN"/>
        </w:rPr>
        <w:t>2.x-1</w:t>
      </w:r>
      <w:r>
        <w:t xml:space="preserve">: </w:t>
      </w:r>
      <w:r>
        <w:rPr>
          <w:rFonts w:hint="eastAsia"/>
        </w:rPr>
        <w:t>Shared RAN deployment</w:t>
      </w:r>
    </w:p>
    <w:p w14:paraId="675A62B4" w14:textId="4FDE0F10" w:rsidR="005A6BF5" w:rsidRDefault="00DE3238">
      <w:pPr>
        <w:pStyle w:val="berschrift2"/>
      </w:pPr>
      <w:bookmarkStart w:id="39" w:name="_Toc214968869"/>
      <w:r>
        <w:t>5.3</w:t>
      </w:r>
      <w:r>
        <w:tab/>
        <w:t xml:space="preserve">Overall RAN </w:t>
      </w:r>
      <w:r>
        <w:rPr>
          <w:rFonts w:eastAsia="SimSun" w:hint="eastAsia"/>
          <w:lang w:val="en-US" w:eastAsia="zh-CN"/>
        </w:rPr>
        <w:t>A</w:t>
      </w:r>
      <w:proofErr w:type="spellStart"/>
      <w:r>
        <w:t>rchitecture</w:t>
      </w:r>
      <w:bookmarkEnd w:id="39"/>
      <w:proofErr w:type="spellEnd"/>
    </w:p>
    <w:p w14:paraId="3C1DD122" w14:textId="7582C687" w:rsidR="000B7E78" w:rsidRPr="008E63CF" w:rsidRDefault="00F42FC8" w:rsidP="000B7E78">
      <w:pPr>
        <w:pStyle w:val="EditorsNote"/>
      </w:pPr>
      <w:r w:rsidRPr="008E63CF">
        <w:t xml:space="preserve">Editor’s </w:t>
      </w:r>
      <w:r w:rsidR="00E02D0C" w:rsidRPr="008E63CF">
        <w:t>N</w:t>
      </w:r>
      <w:r w:rsidR="008E63CF" w:rsidRPr="008E63CF">
        <w:t>ote</w:t>
      </w:r>
      <w:r w:rsidRPr="008E63CF">
        <w:t>:</w:t>
      </w:r>
      <w:r w:rsidR="00E02D0C" w:rsidRPr="008E63CF">
        <w:t xml:space="preserve"> </w:t>
      </w:r>
      <w:r w:rsidRPr="008E63CF">
        <w:t>Figure 5.3-1 and title aim at providing a single framework based on a stand-alone architecture for existing and new services,</w:t>
      </w:r>
      <w:r w:rsidRPr="008E63CF">
        <w:rPr>
          <w:rFonts w:hint="eastAsia"/>
        </w:rPr>
        <w:t xml:space="preserve"> </w:t>
      </w:r>
      <w:proofErr w:type="gramStart"/>
      <w:r w:rsidRPr="008E63CF">
        <w:rPr>
          <w:rFonts w:hint="eastAsia"/>
        </w:rPr>
        <w:t>t</w:t>
      </w:r>
      <w:r w:rsidRPr="008E63CF">
        <w:t>aking into account</w:t>
      </w:r>
      <w:proofErr w:type="gramEnd"/>
      <w:r w:rsidRPr="008E63CF">
        <w:t xml:space="preserve"> legacy communication services</w:t>
      </w:r>
      <w:r w:rsidRPr="008E63CF">
        <w:rPr>
          <w:rFonts w:hint="eastAsia"/>
        </w:rPr>
        <w:t xml:space="preserve">, and </w:t>
      </w:r>
      <w:r w:rsidRPr="008E63CF">
        <w:t>is subject to study progress including new services.</w:t>
      </w:r>
    </w:p>
    <w:p w14:paraId="43DE40AC" w14:textId="430F0228" w:rsidR="0026563A" w:rsidRPr="00057078" w:rsidRDefault="0026563A" w:rsidP="00057078">
      <w:pPr>
        <w:pStyle w:val="EditorsNote"/>
        <w:ind w:left="0" w:firstLine="0"/>
        <w:rPr>
          <w:color w:val="auto"/>
        </w:rPr>
      </w:pPr>
      <w:r w:rsidRPr="00057078">
        <w:rPr>
          <w:color w:val="auto"/>
        </w:rPr>
        <w:t>The names of the logical nodes and the interfaces are FFS.</w:t>
      </w:r>
    </w:p>
    <w:p w14:paraId="4063DEE6" w14:textId="77777777" w:rsidR="0026563A" w:rsidRDefault="0026563A" w:rsidP="0026563A">
      <w:r>
        <w:t xml:space="preserve">The </w:t>
      </w:r>
      <w:r>
        <w:rPr>
          <w:lang w:eastAsia="ja-JP"/>
        </w:rPr>
        <w:t>6G RAN</w:t>
      </w:r>
      <w:r>
        <w:t xml:space="preserve"> consists of 6G RAN logical nodes. A 6G RAN logical node provides 6G U-plane and C-plane protocol terminations towards the UE.</w:t>
      </w:r>
    </w:p>
    <w:p w14:paraId="526B0448" w14:textId="77777777" w:rsidR="0026563A" w:rsidRDefault="0026563A" w:rsidP="0026563A">
      <w:r>
        <w:t>The 6G RAN logical nodes</w:t>
      </w:r>
      <w:r>
        <w:rPr>
          <w:rFonts w:eastAsia="SimSun" w:hint="eastAsia"/>
        </w:rPr>
        <w:t xml:space="preserve"> </w:t>
      </w:r>
      <w:r>
        <w:t xml:space="preserve">may </w:t>
      </w:r>
      <w:proofErr w:type="gramStart"/>
      <w:r>
        <w:t>be connected with</w:t>
      </w:r>
      <w:proofErr w:type="gramEnd"/>
      <w:r>
        <w:t xml:space="preserve"> each other by means of </w:t>
      </w:r>
      <w:r>
        <w:rPr>
          <w:lang w:val="en-US"/>
        </w:rPr>
        <w:t xml:space="preserve">a 6G RAN node to 6G RAN node </w:t>
      </w:r>
      <w:r>
        <w:t xml:space="preserve">interface. </w:t>
      </w:r>
    </w:p>
    <w:p w14:paraId="6E90191E" w14:textId="77777777" w:rsidR="0026563A" w:rsidRPr="006B4F36" w:rsidRDefault="0026563A" w:rsidP="0026563A">
      <w:r>
        <w:t xml:space="preserve">The 6G RAN logical nodes are connected to the </w:t>
      </w:r>
      <w:r>
        <w:rPr>
          <w:rFonts w:hint="eastAsia"/>
          <w:lang w:val="en-US"/>
        </w:rPr>
        <w:t>CN</w:t>
      </w:r>
      <w:r>
        <w:t xml:space="preserve"> for 6G by means of </w:t>
      </w:r>
      <w:r>
        <w:rPr>
          <w:lang w:val="en-US"/>
        </w:rPr>
        <w:t>an interface between 6G RAN node and CN for 6G</w:t>
      </w:r>
      <w:r>
        <w:rPr>
          <w:rFonts w:hint="eastAsia"/>
          <w:lang w:val="en-US"/>
        </w:rPr>
        <w:t>.</w:t>
      </w:r>
      <w:r w:rsidRPr="004D3088">
        <w:rPr>
          <w:lang w:eastAsia="ko-KR"/>
        </w:rPr>
        <w:t xml:space="preserve"> </w:t>
      </w:r>
      <w:r>
        <w:rPr>
          <w:lang w:eastAsia="ko-KR"/>
        </w:rPr>
        <w:t xml:space="preserve">The 6G-RAN </w:t>
      </w:r>
      <w:r w:rsidRPr="00261629">
        <w:t>logical nodes</w:t>
      </w:r>
      <w:r>
        <w:rPr>
          <w:lang w:eastAsia="ko-KR"/>
        </w:rPr>
        <w:t xml:space="preserve"> may be connected to one or more </w:t>
      </w:r>
      <w:r>
        <w:t>CN(s) for 6G</w:t>
      </w:r>
      <w:r>
        <w:rPr>
          <w:lang w:eastAsia="ko-KR"/>
        </w:rPr>
        <w:t>.</w:t>
      </w:r>
    </w:p>
    <w:p w14:paraId="2920815F" w14:textId="77777777" w:rsidR="0026563A" w:rsidRDefault="0026563A" w:rsidP="0026563A">
      <w:r>
        <w:t xml:space="preserve">The 6G RAN architecture is illustrated in Figure </w:t>
      </w:r>
      <w:r>
        <w:rPr>
          <w:lang w:eastAsia="ja-JP"/>
        </w:rPr>
        <w:t>5.3-1</w:t>
      </w:r>
      <w:r>
        <w:t>.</w:t>
      </w:r>
    </w:p>
    <w:p w14:paraId="22413334" w14:textId="77777777" w:rsidR="0026563A" w:rsidRDefault="0026563A" w:rsidP="0026563A">
      <w:pPr>
        <w:pStyle w:val="TH"/>
      </w:pPr>
      <w:r>
        <w:object w:dxaOrig="9090" w:dyaOrig="4690" w14:anchorId="604DC310">
          <v:shape id="_x0000_i1027" type="#_x0000_t75" style="width:472.5pt;height:243.5pt" o:ole="">
            <v:imagedata r:id="rId14" o:title=""/>
          </v:shape>
          <o:OLEObject Type="Embed" ProgID="Visio.Drawing.11" ShapeID="_x0000_i1027" DrawAspect="Content" ObjectID="_1826191700" r:id="rId15"/>
        </w:object>
      </w:r>
    </w:p>
    <w:p w14:paraId="3A560511" w14:textId="0060C48D" w:rsidR="0026563A" w:rsidRPr="00617484" w:rsidRDefault="0026563A" w:rsidP="00386DA2">
      <w:pPr>
        <w:pStyle w:val="TF"/>
      </w:pPr>
      <w:r w:rsidRPr="00617484">
        <w:t xml:space="preserve">Figure </w:t>
      </w:r>
      <w:r>
        <w:t>5</w:t>
      </w:r>
      <w:r w:rsidRPr="00617484">
        <w:rPr>
          <w:rFonts w:eastAsia="MS Mincho" w:hint="eastAsia"/>
        </w:rPr>
        <w:t>.</w:t>
      </w:r>
      <w:r>
        <w:rPr>
          <w:rFonts w:eastAsia="MS Mincho"/>
        </w:rPr>
        <w:t>3</w:t>
      </w:r>
      <w:r w:rsidRPr="00617484">
        <w:rPr>
          <w:rFonts w:hint="eastAsia"/>
        </w:rPr>
        <w:t>-</w:t>
      </w:r>
      <w:r>
        <w:t>1 The RAN Architecture</w:t>
      </w:r>
    </w:p>
    <w:p w14:paraId="62EAC2AD" w14:textId="77777777" w:rsidR="005A6BF5" w:rsidRDefault="00DE3238">
      <w:pPr>
        <w:pStyle w:val="berschrift3"/>
      </w:pPr>
      <w:bookmarkStart w:id="40" w:name="_Toc214968870"/>
      <w:bookmarkStart w:id="41" w:name="_Hlk210295221"/>
      <w:r>
        <w:lastRenderedPageBreak/>
        <w:t>5.3.1</w:t>
      </w:r>
      <w:r>
        <w:tab/>
        <w:t>RAN-CN Functional Split</w:t>
      </w:r>
      <w:bookmarkEnd w:id="40"/>
      <w:r>
        <w:t> </w:t>
      </w:r>
    </w:p>
    <w:bookmarkEnd w:id="41"/>
    <w:p w14:paraId="633B62A1" w14:textId="5EAB90F0" w:rsidR="005A6BF5" w:rsidRDefault="00DE3238" w:rsidP="00057078">
      <w:pPr>
        <w:rPr>
          <w:rFonts w:eastAsia="SimSun"/>
          <w:i/>
          <w:iCs/>
          <w:color w:val="FF0000"/>
          <w:lang w:val="en-US" w:eastAsia="zh-CN"/>
        </w:rPr>
      </w:pPr>
      <w:r w:rsidRPr="00CD68E5">
        <w:rPr>
          <w:i/>
          <w:iCs/>
          <w:color w:val="FF0000"/>
        </w:rPr>
        <w:t>The aim of this section is to describe functions split between RAN and CN</w:t>
      </w:r>
      <w:r w:rsidRPr="00CD68E5">
        <w:rPr>
          <w:rFonts w:eastAsia="SimSun" w:hint="eastAsia"/>
          <w:i/>
          <w:iCs/>
          <w:color w:val="FF0000"/>
          <w:lang w:val="en-US" w:eastAsia="zh-CN"/>
        </w:rPr>
        <w:t>.</w:t>
      </w:r>
    </w:p>
    <w:p w14:paraId="47CF92D9" w14:textId="77777777" w:rsidR="00251E5F" w:rsidRPr="0026563A" w:rsidRDefault="00251E5F" w:rsidP="00251E5F">
      <w:pPr>
        <w:rPr>
          <w:lang w:val="en-US"/>
        </w:rPr>
      </w:pPr>
      <w:r w:rsidRPr="0026563A">
        <w:rPr>
          <w:lang w:val="en-US"/>
        </w:rPr>
        <w:t>For 5G legacy features which are to be supported in 6G, base the feature design on the RAN-CN functional split for the 5G RAN.</w:t>
      </w:r>
    </w:p>
    <w:p w14:paraId="78439706" w14:textId="77777777" w:rsidR="005A6BF5" w:rsidRDefault="00DE3238">
      <w:pPr>
        <w:pStyle w:val="berschrift3"/>
      </w:pPr>
      <w:bookmarkStart w:id="42" w:name="_Toc214968871"/>
      <w:r>
        <w:t>5.3.2</w:t>
      </w:r>
      <w:r>
        <w:tab/>
        <w:t>RAN Functions</w:t>
      </w:r>
      <w:bookmarkEnd w:id="42"/>
    </w:p>
    <w:p w14:paraId="5405A788" w14:textId="37A6F557" w:rsidR="005A6BF5" w:rsidRPr="00CD68E5" w:rsidRDefault="00DE3238" w:rsidP="00057078">
      <w:pPr>
        <w:rPr>
          <w:rFonts w:eastAsia="SimSun"/>
          <w:i/>
          <w:iCs/>
          <w:color w:val="FF0000"/>
          <w:lang w:val="en-US" w:eastAsia="zh-CN"/>
        </w:rPr>
      </w:pPr>
      <w:r w:rsidRPr="00CD68E5">
        <w:rPr>
          <w:i/>
          <w:iCs/>
          <w:color w:val="FF0000"/>
        </w:rPr>
        <w:t>The aim of this section is to describe the functions supported in RAN</w:t>
      </w:r>
      <w:r w:rsidRPr="00CD68E5">
        <w:rPr>
          <w:rFonts w:eastAsia="SimSun" w:hint="eastAsia"/>
          <w:i/>
          <w:iCs/>
          <w:color w:val="FF0000"/>
          <w:lang w:val="en-US" w:eastAsia="zh-CN"/>
        </w:rPr>
        <w:t>.</w:t>
      </w:r>
    </w:p>
    <w:p w14:paraId="77F8EB0A" w14:textId="77777777" w:rsidR="005A6BF5" w:rsidRDefault="00DE3238">
      <w:pPr>
        <w:pStyle w:val="berschrift1"/>
      </w:pPr>
      <w:bookmarkStart w:id="43" w:name="_Toc214968872"/>
      <w:r>
        <w:t>6</w:t>
      </w:r>
      <w:r>
        <w:tab/>
      </w:r>
      <w:bookmarkStart w:id="44" w:name="_Hlk210293343"/>
      <w:r>
        <w:t>RAN Architecture and Interfaces</w:t>
      </w:r>
      <w:bookmarkEnd w:id="43"/>
      <w:bookmarkEnd w:id="44"/>
    </w:p>
    <w:p w14:paraId="235DC849" w14:textId="36C6B658" w:rsidR="005A6BF5" w:rsidRPr="00CD68E5" w:rsidRDefault="00DE3238" w:rsidP="00057078">
      <w:pPr>
        <w:rPr>
          <w:i/>
          <w:iCs/>
          <w:color w:val="FF0000"/>
        </w:rPr>
      </w:pPr>
      <w:r w:rsidRPr="00CD68E5">
        <w:rPr>
          <w:i/>
          <w:iCs/>
          <w:color w:val="FF0000"/>
        </w:rPr>
        <w:t xml:space="preserve">The aim of this section is to describe all aspects related to the Interfaces between RAN and CN. </w:t>
      </w:r>
    </w:p>
    <w:p w14:paraId="0B4E4C88" w14:textId="194E53A6" w:rsidR="005A6BF5" w:rsidRDefault="00DE3238">
      <w:pPr>
        <w:pStyle w:val="berschrift2"/>
      </w:pPr>
      <w:bookmarkStart w:id="45" w:name="_Toc214968873"/>
      <w:r>
        <w:t>6.</w:t>
      </w:r>
      <w:r>
        <w:rPr>
          <w:rFonts w:eastAsia="SimSun" w:hint="eastAsia"/>
          <w:lang w:val="en-US" w:eastAsia="zh-CN"/>
        </w:rPr>
        <w:t>1</w:t>
      </w:r>
      <w:r>
        <w:tab/>
      </w:r>
      <w:r>
        <w:tab/>
        <w:t xml:space="preserve">RAN-CN </w:t>
      </w:r>
      <w:r>
        <w:rPr>
          <w:rFonts w:eastAsia="SimSun" w:hint="eastAsia"/>
          <w:lang w:val="en-US" w:eastAsia="zh-CN"/>
        </w:rPr>
        <w:t>I</w:t>
      </w:r>
      <w:proofErr w:type="spellStart"/>
      <w:r>
        <w:t>nterface</w:t>
      </w:r>
      <w:bookmarkEnd w:id="45"/>
      <w:proofErr w:type="spellEnd"/>
    </w:p>
    <w:p w14:paraId="55DABBBF" w14:textId="37882A4E" w:rsidR="005A6BF5" w:rsidRDefault="00DE3238">
      <w:pPr>
        <w:pStyle w:val="berschrift3"/>
      </w:pPr>
      <w:bookmarkStart w:id="46" w:name="_Toc214968874"/>
      <w:r>
        <w:t>6.</w:t>
      </w:r>
      <w:r>
        <w:rPr>
          <w:rFonts w:eastAsia="SimSun" w:hint="eastAsia"/>
          <w:lang w:val="en-US" w:eastAsia="zh-CN"/>
        </w:rPr>
        <w:t>1</w:t>
      </w:r>
      <w:r>
        <w:t>.1</w:t>
      </w:r>
      <w:r>
        <w:tab/>
        <w:t>General Principles</w:t>
      </w:r>
      <w:bookmarkEnd w:id="46"/>
      <w:r>
        <w:t xml:space="preserve"> </w:t>
      </w:r>
    </w:p>
    <w:p w14:paraId="43616D05" w14:textId="044F3527" w:rsidR="005A6BF5" w:rsidRPr="00CD68E5" w:rsidRDefault="00DE3238" w:rsidP="00057078">
      <w:pPr>
        <w:rPr>
          <w:rFonts w:eastAsia="SimSun"/>
          <w:i/>
          <w:iCs/>
          <w:color w:val="FF0000"/>
          <w:lang w:val="en-US" w:eastAsia="zh-CN"/>
        </w:rPr>
      </w:pPr>
      <w:r w:rsidRPr="00CD68E5">
        <w:rPr>
          <w:i/>
          <w:iCs/>
          <w:color w:val="FF0000"/>
        </w:rPr>
        <w:t>The aim of this section is to describe general design principles and requirements for RAN-CN Interface</w:t>
      </w:r>
      <w:r w:rsidRPr="00CD68E5">
        <w:rPr>
          <w:rFonts w:eastAsia="SimSun" w:hint="eastAsia"/>
          <w:i/>
          <w:iCs/>
          <w:color w:val="FF0000"/>
          <w:lang w:val="en-US" w:eastAsia="zh-CN"/>
        </w:rPr>
        <w:t>.</w:t>
      </w:r>
    </w:p>
    <w:p w14:paraId="5FF7761A" w14:textId="77777777" w:rsidR="00A17F53" w:rsidRPr="00EA0EBC" w:rsidRDefault="00A17F53" w:rsidP="00A17F53">
      <w:r>
        <w:t>The g</w:t>
      </w:r>
      <w:r w:rsidRPr="00EA0EBC">
        <w:t>eneral principles for the specification of the 6G RAN-CN interface are as follows:</w:t>
      </w:r>
    </w:p>
    <w:p w14:paraId="337AAD05" w14:textId="77777777" w:rsidR="00A17F53" w:rsidRPr="00EA0EBC" w:rsidRDefault="00A17F53" w:rsidP="00A17F53">
      <w:pPr>
        <w:pStyle w:val="B1"/>
        <w:rPr>
          <w:lang w:eastAsia="ja-JP"/>
        </w:rPr>
      </w:pPr>
      <w:r w:rsidRPr="00EA0EBC">
        <w:rPr>
          <w:lang w:eastAsia="ja-JP"/>
        </w:rPr>
        <w:t>-</w:t>
      </w:r>
      <w:r w:rsidRPr="00EA0EBC">
        <w:rPr>
          <w:lang w:eastAsia="ja-JP"/>
        </w:rPr>
        <w:tab/>
        <w:t xml:space="preserve">the 6G RAN-CN interface supports the exchange of signalling information between the RAN and </w:t>
      </w:r>
      <w:proofErr w:type="gramStart"/>
      <w:r w:rsidRPr="00EA0EBC">
        <w:rPr>
          <w:lang w:eastAsia="ja-JP"/>
        </w:rPr>
        <w:t>CN;</w:t>
      </w:r>
      <w:proofErr w:type="gramEnd"/>
    </w:p>
    <w:p w14:paraId="044C7009" w14:textId="77777777" w:rsidR="00A17F53" w:rsidRPr="00EA0EBC" w:rsidRDefault="00A17F53" w:rsidP="00A17F53">
      <w:pPr>
        <w:pStyle w:val="B1"/>
        <w:rPr>
          <w:lang w:eastAsia="ja-JP"/>
        </w:rPr>
      </w:pPr>
      <w:r w:rsidRPr="00EA0EBC">
        <w:rPr>
          <w:lang w:eastAsia="ja-JP"/>
        </w:rPr>
        <w:t>-</w:t>
      </w:r>
      <w:r w:rsidRPr="00EA0EBC">
        <w:rPr>
          <w:lang w:eastAsia="ja-JP"/>
        </w:rPr>
        <w:tab/>
        <w:t xml:space="preserve">the 6G RAN-CN interface supports control plane and user plane </w:t>
      </w:r>
      <w:proofErr w:type="gramStart"/>
      <w:r w:rsidRPr="00EA0EBC">
        <w:rPr>
          <w:lang w:eastAsia="ja-JP"/>
        </w:rPr>
        <w:t>separation;</w:t>
      </w:r>
      <w:proofErr w:type="gramEnd"/>
    </w:p>
    <w:p w14:paraId="0372CD3C"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w:t>
      </w:r>
      <w:proofErr w:type="gramStart"/>
      <w:r w:rsidRPr="00EA0EBC">
        <w:rPr>
          <w:lang w:eastAsia="ja-JP"/>
        </w:rPr>
        <w:t>enhancements;</w:t>
      </w:r>
      <w:proofErr w:type="gramEnd"/>
    </w:p>
    <w:p w14:paraId="6638209B" w14:textId="77777777" w:rsidR="00A17F53" w:rsidRPr="00EA0EBC" w:rsidRDefault="00A17F53" w:rsidP="00A17F53">
      <w:pPr>
        <w:pStyle w:val="B1"/>
        <w:rPr>
          <w:lang w:eastAsia="ja-JP"/>
        </w:rPr>
      </w:pPr>
      <w:r w:rsidRPr="00EA0EBC">
        <w:rPr>
          <w:lang w:eastAsia="ja-JP"/>
        </w:rPr>
        <w:t>-</w:t>
      </w:r>
      <w:r w:rsidRPr="00EA0EBC">
        <w:rPr>
          <w:lang w:eastAsia="ja-JP"/>
        </w:rPr>
        <w:tab/>
        <w:t xml:space="preserve">the 6G RAN-CN interface supports all possible RAN deployment </w:t>
      </w:r>
      <w:proofErr w:type="gramStart"/>
      <w:r w:rsidRPr="00EA0EBC">
        <w:rPr>
          <w:lang w:eastAsia="ja-JP"/>
        </w:rPr>
        <w:t>scenarios;</w:t>
      </w:r>
      <w:proofErr w:type="gramEnd"/>
    </w:p>
    <w:p w14:paraId="1247C1CA" w14:textId="77777777" w:rsidR="00A17F53" w:rsidRPr="00057078" w:rsidRDefault="00A17F53" w:rsidP="00057078">
      <w:pPr>
        <w:pStyle w:val="B1"/>
        <w:rPr>
          <w:rFonts w:eastAsia="Yu Mincho"/>
        </w:rPr>
      </w:pPr>
      <w:r w:rsidRPr="00057078">
        <w:rPr>
          <w:rFonts w:eastAsia="Yu Mincho"/>
        </w:rPr>
        <w:t>-</w:t>
      </w:r>
      <w:r w:rsidRPr="00057078">
        <w:rPr>
          <w:rFonts w:eastAsia="Yu Mincho"/>
        </w:rPr>
        <w:tab/>
        <w:t xml:space="preserve">the 6G RAN-CN interface supports RAN sharing between multiple </w:t>
      </w:r>
      <w:proofErr w:type="gramStart"/>
      <w:r w:rsidRPr="00057078">
        <w:rPr>
          <w:rFonts w:eastAsia="Yu Mincho"/>
        </w:rPr>
        <w:t>operators;</w:t>
      </w:r>
      <w:proofErr w:type="gramEnd"/>
    </w:p>
    <w:p w14:paraId="65E20FF0" w14:textId="77777777" w:rsidR="00A17F53" w:rsidRPr="00EA0EBC" w:rsidRDefault="00A17F53" w:rsidP="00A17F53">
      <w:pPr>
        <w:pStyle w:val="B1"/>
        <w:rPr>
          <w:lang w:eastAsia="ja-JP"/>
        </w:rPr>
      </w:pPr>
      <w:r w:rsidRPr="00EA0EBC">
        <w:rPr>
          <w:lang w:eastAsia="ja-JP"/>
        </w:rPr>
        <w:t>-</w:t>
      </w:r>
      <w:r w:rsidRPr="00EA0EBC">
        <w:rPr>
          <w:lang w:eastAsia="ja-JP"/>
        </w:rPr>
        <w:tab/>
        <w:t xml:space="preserve">the 6G RAN-CN interface supports the operation of network </w:t>
      </w:r>
      <w:proofErr w:type="gramStart"/>
      <w:r w:rsidRPr="00EA0EBC">
        <w:rPr>
          <w:lang w:eastAsia="ja-JP"/>
        </w:rPr>
        <w:t>slicing</w:t>
      </w:r>
      <w:r>
        <w:rPr>
          <w:lang w:eastAsia="ja-JP"/>
        </w:rPr>
        <w:t>;</w:t>
      </w:r>
      <w:proofErr w:type="gramEnd"/>
    </w:p>
    <w:p w14:paraId="2C8A54D0" w14:textId="77777777" w:rsidR="00A17F53" w:rsidRDefault="00A17F53" w:rsidP="00A17F53">
      <w:pPr>
        <w:pStyle w:val="B1"/>
        <w:rPr>
          <w:lang w:eastAsia="ja-JP"/>
        </w:rPr>
      </w:pPr>
      <w:r w:rsidRPr="00EA0EBC">
        <w:rPr>
          <w:lang w:eastAsia="ja-JP"/>
        </w:rPr>
        <w:t>-</w:t>
      </w:r>
      <w:r w:rsidRPr="00EA0EBC">
        <w:rPr>
          <w:lang w:eastAsia="ja-JP"/>
        </w:rPr>
        <w:tab/>
        <w:t xml:space="preserve">the 6G RAN-CN interface supports enhanced service awareness in </w:t>
      </w:r>
      <w:proofErr w:type="gramStart"/>
      <w:r w:rsidRPr="00EA0EBC">
        <w:rPr>
          <w:lang w:eastAsia="ja-JP"/>
        </w:rPr>
        <w:t>RAN;</w:t>
      </w:r>
      <w:proofErr w:type="gramEnd"/>
    </w:p>
    <w:p w14:paraId="51E4753F" w14:textId="77777777" w:rsidR="00A17F53" w:rsidRPr="00EA0EBC" w:rsidRDefault="00A17F53" w:rsidP="00A17F53">
      <w:pPr>
        <w:pStyle w:val="B1"/>
        <w:rPr>
          <w:lang w:eastAsia="ja-JP"/>
        </w:rPr>
      </w:pPr>
      <w:r w:rsidRPr="00EA0EBC">
        <w:rPr>
          <w:lang w:eastAsia="ja-JP"/>
        </w:rPr>
        <w:t>-</w:t>
      </w:r>
      <w:r w:rsidRPr="00EA0EBC">
        <w:rPr>
          <w:lang w:eastAsia="ja-JP"/>
        </w:rPr>
        <w:tab/>
        <w:t xml:space="preserve">the 6G RAN-CN control plane interface supports reliable signalling </w:t>
      </w:r>
      <w:proofErr w:type="gramStart"/>
      <w:r w:rsidRPr="00EA0EBC">
        <w:rPr>
          <w:lang w:eastAsia="ja-JP"/>
        </w:rPr>
        <w:t>transmission;</w:t>
      </w:r>
      <w:proofErr w:type="gramEnd"/>
    </w:p>
    <w:p w14:paraId="4472C8E1" w14:textId="77777777" w:rsidR="00A17F53" w:rsidRDefault="00A17F53" w:rsidP="00A17F53">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Pr>
          <w:lang w:eastAsia="ja-JP"/>
        </w:rPr>
        <w:t>.</w:t>
      </w:r>
    </w:p>
    <w:p w14:paraId="0BA04278" w14:textId="5D0893EB" w:rsidR="005A6BF5" w:rsidRDefault="00DE3238">
      <w:pPr>
        <w:pStyle w:val="berschrift3"/>
      </w:pPr>
      <w:bookmarkStart w:id="47" w:name="_Toc214968875"/>
      <w:r>
        <w:t>6.</w:t>
      </w:r>
      <w:r>
        <w:rPr>
          <w:rFonts w:eastAsia="SimSun" w:hint="eastAsia"/>
          <w:lang w:val="en-US" w:eastAsia="zh-CN"/>
        </w:rPr>
        <w:t>1</w:t>
      </w:r>
      <w:r>
        <w:t>.2</w:t>
      </w:r>
      <w:r>
        <w:tab/>
        <w:t xml:space="preserve">RAN-CN Interface </w:t>
      </w:r>
      <w:r>
        <w:rPr>
          <w:rFonts w:eastAsia="SimSun" w:hint="eastAsia"/>
          <w:lang w:val="en-US" w:eastAsia="zh-CN"/>
        </w:rPr>
        <w:t>F</w:t>
      </w:r>
      <w:proofErr w:type="spellStart"/>
      <w:r>
        <w:t>unctions</w:t>
      </w:r>
      <w:bookmarkEnd w:id="47"/>
      <w:proofErr w:type="spellEnd"/>
    </w:p>
    <w:p w14:paraId="66B7AD7A" w14:textId="77777777" w:rsidR="00A17F53" w:rsidRPr="00EA0EBC" w:rsidRDefault="00A17F53" w:rsidP="00A17F53">
      <w:r w:rsidRPr="00EA0EBC">
        <w:t>RAN-CN control plane interface supports following functions:</w:t>
      </w:r>
    </w:p>
    <w:p w14:paraId="2F8710BD" w14:textId="77777777" w:rsidR="00A17F53" w:rsidRPr="00EA0EBC" w:rsidRDefault="00A17F53" w:rsidP="00A17F53">
      <w:pPr>
        <w:pStyle w:val="B1"/>
        <w:rPr>
          <w:lang w:eastAsia="ja-JP"/>
        </w:rPr>
      </w:pPr>
      <w:r w:rsidRPr="00EA0EBC">
        <w:rPr>
          <w:lang w:eastAsia="ja-JP"/>
        </w:rPr>
        <w:t>-</w:t>
      </w:r>
      <w:r w:rsidRPr="00EA0EBC">
        <w:rPr>
          <w:lang w:eastAsia="ja-JP"/>
        </w:rPr>
        <w:tab/>
        <w:t>UE context management</w:t>
      </w:r>
      <w:r w:rsidRPr="00EA0EBC">
        <w:rPr>
          <w:lang w:eastAsia="ja-JP"/>
        </w:rPr>
        <w:tab/>
        <w:t xml:space="preserve">: The functionality to manage UE context between the RAN and </w:t>
      </w:r>
      <w:proofErr w:type="gramStart"/>
      <w:r w:rsidRPr="00EA0EBC">
        <w:rPr>
          <w:lang w:eastAsia="ja-JP"/>
        </w:rPr>
        <w:t>CN;</w:t>
      </w:r>
      <w:proofErr w:type="gramEnd"/>
    </w:p>
    <w:p w14:paraId="6B9A0051" w14:textId="77777777" w:rsidR="00A17F53" w:rsidRPr="00EA0EBC" w:rsidRDefault="00A17F53" w:rsidP="00A17F53">
      <w:pPr>
        <w:pStyle w:val="B1"/>
        <w:rPr>
          <w:lang w:eastAsia="ja-JP"/>
        </w:rPr>
      </w:pPr>
      <w:r w:rsidRPr="00EA0EBC">
        <w:rPr>
          <w:lang w:eastAsia="ja-JP"/>
        </w:rPr>
        <w:t>-</w:t>
      </w:r>
      <w:r w:rsidRPr="00EA0EBC">
        <w:rPr>
          <w:lang w:eastAsia="ja-JP"/>
        </w:rPr>
        <w:tab/>
        <w:t xml:space="preserve">Transport of NAS messages: The functionality to transfer NAS messages between the CN and UE, subject to SA2 </w:t>
      </w:r>
      <w:proofErr w:type="gramStart"/>
      <w:r w:rsidRPr="00EA0EBC">
        <w:rPr>
          <w:lang w:eastAsia="ja-JP"/>
        </w:rPr>
        <w:t>progress;</w:t>
      </w:r>
      <w:proofErr w:type="gramEnd"/>
    </w:p>
    <w:p w14:paraId="0E0B2594" w14:textId="77777777" w:rsidR="00A17F53" w:rsidRPr="007E0608" w:rsidRDefault="00A17F53" w:rsidP="00A17F53">
      <w:pPr>
        <w:pStyle w:val="B1"/>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r w:rsidRPr="00EA0EBC">
        <w:rPr>
          <w:lang w:eastAsia="zh-CN"/>
        </w:rPr>
        <w:t>progress</w:t>
      </w:r>
      <w:r w:rsidRPr="00EA0EBC">
        <w:rPr>
          <w:lang w:eastAsia="ja-JP"/>
        </w:rPr>
        <w:t>.</w:t>
      </w:r>
    </w:p>
    <w:p w14:paraId="1E22AD6B" w14:textId="761B0304" w:rsidR="005A6BF5" w:rsidRDefault="00DE3238">
      <w:pPr>
        <w:pStyle w:val="berschrift3"/>
      </w:pPr>
      <w:bookmarkStart w:id="48" w:name="_Toc214968876"/>
      <w:bookmarkStart w:id="49" w:name="_Hlk209455393"/>
      <w:r>
        <w:t>6.</w:t>
      </w:r>
      <w:r>
        <w:rPr>
          <w:rFonts w:eastAsia="SimSun" w:hint="eastAsia"/>
          <w:lang w:val="en-US" w:eastAsia="zh-CN"/>
        </w:rPr>
        <w:t>1</w:t>
      </w:r>
      <w:r>
        <w:t>.3</w:t>
      </w:r>
      <w:r>
        <w:tab/>
        <w:t xml:space="preserve">RAN-CN </w:t>
      </w:r>
      <w:r>
        <w:rPr>
          <w:rFonts w:eastAsia="SimSun" w:hint="eastAsia"/>
          <w:lang w:val="en-US" w:eastAsia="zh-CN"/>
        </w:rPr>
        <w:t>I</w:t>
      </w:r>
      <w:proofErr w:type="spellStart"/>
      <w:r>
        <w:t>nterface</w:t>
      </w:r>
      <w:proofErr w:type="spellEnd"/>
      <w:r>
        <w:t xml:space="preserve"> </w:t>
      </w:r>
      <w:r>
        <w:rPr>
          <w:rFonts w:eastAsia="SimSun" w:hint="eastAsia"/>
          <w:lang w:val="en-US" w:eastAsia="zh-CN"/>
        </w:rPr>
        <w:t>O</w:t>
      </w:r>
      <w:proofErr w:type="spellStart"/>
      <w:r>
        <w:t>ptions</w:t>
      </w:r>
      <w:bookmarkEnd w:id="48"/>
      <w:proofErr w:type="spellEnd"/>
    </w:p>
    <w:bookmarkEnd w:id="49"/>
    <w:p w14:paraId="3363A1B6" w14:textId="0B097CE5" w:rsidR="005A6BF5" w:rsidRDefault="00DE3238">
      <w:pPr>
        <w:rPr>
          <w:rFonts w:eastAsia="SimSun"/>
          <w:i/>
          <w:iCs/>
          <w:color w:val="FF0000"/>
          <w:lang w:val="en-US" w:eastAsia="zh-CN"/>
        </w:rPr>
      </w:pPr>
      <w:r>
        <w:rPr>
          <w:i/>
          <w:iCs/>
          <w:color w:val="FF0000"/>
        </w:rPr>
        <w:t>This chapter includes description of RAN-CN interface options including protocol stacks, considering new and existing services</w:t>
      </w:r>
      <w:r>
        <w:rPr>
          <w:rFonts w:eastAsia="SimSun" w:hint="eastAsia"/>
          <w:i/>
          <w:iCs/>
          <w:color w:val="FF0000"/>
          <w:lang w:val="en-US" w:eastAsia="zh-CN"/>
        </w:rPr>
        <w:t>.</w:t>
      </w:r>
    </w:p>
    <w:p w14:paraId="1A7D615A" w14:textId="382E2670" w:rsidR="00010D88" w:rsidRDefault="00010D88" w:rsidP="00010D88">
      <w:pPr>
        <w:pStyle w:val="berschrift4"/>
        <w:rPr>
          <w:lang w:val="en-US" w:eastAsia="zh-CN"/>
        </w:rPr>
      </w:pPr>
      <w:bookmarkStart w:id="50" w:name="_Toc214968877"/>
      <w:r>
        <w:rPr>
          <w:rFonts w:hint="eastAsia"/>
          <w:lang w:val="en-US" w:eastAsia="zh-CN"/>
        </w:rPr>
        <w:lastRenderedPageBreak/>
        <w:t xml:space="preserve">6.1.3.1 </w:t>
      </w:r>
      <w:r w:rsidR="00110D90">
        <w:rPr>
          <w:lang w:val="en-US" w:eastAsia="zh-CN"/>
        </w:rPr>
        <w:t xml:space="preserve">RAN-CN </w:t>
      </w:r>
      <w:r>
        <w:rPr>
          <w:rFonts w:hint="eastAsia"/>
          <w:lang w:val="en-US" w:eastAsia="zh-CN"/>
        </w:rPr>
        <w:t>Control Plane</w:t>
      </w:r>
      <w:bookmarkEnd w:id="50"/>
    </w:p>
    <w:p w14:paraId="570C6C92" w14:textId="242EB080" w:rsidR="00010D88" w:rsidRDefault="00010D88" w:rsidP="00057078">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sidR="00057078" w:rsidDel="00057078">
        <w:rPr>
          <w:lang w:val="en-US" w:eastAsia="zh-CN"/>
        </w:rPr>
        <w:t xml:space="preserve"> </w:t>
      </w:r>
      <w:r>
        <w:rPr>
          <w:rFonts w:hint="eastAsia"/>
          <w:lang w:val="en-US" w:eastAsia="zh-CN"/>
        </w:rPr>
        <w:t>The encoding (e.g., ASN.1) for control plane interface options below is FFS.</w:t>
      </w:r>
    </w:p>
    <w:p w14:paraId="12AE03B2" w14:textId="3D40AD77" w:rsidR="00010D88" w:rsidRDefault="00010D88" w:rsidP="00010D88">
      <w:pPr>
        <w:pStyle w:val="berschrift5"/>
        <w:rPr>
          <w:lang w:val="en-US" w:eastAsia="zh-CN"/>
        </w:rPr>
      </w:pPr>
      <w:bookmarkStart w:id="51" w:name="_Toc214968878"/>
      <w:r>
        <w:rPr>
          <w:rFonts w:hint="eastAsia"/>
          <w:lang w:val="en-US" w:eastAsia="zh-CN"/>
        </w:rPr>
        <w:t>6.1.3.</w:t>
      </w:r>
      <w:r w:rsidR="00D12886">
        <w:rPr>
          <w:lang w:val="en-US" w:eastAsia="zh-CN"/>
        </w:rPr>
        <w:t>1.1</w:t>
      </w:r>
      <w:r>
        <w:rPr>
          <w:rFonts w:hint="eastAsia"/>
          <w:lang w:val="en-US" w:eastAsia="zh-CN"/>
        </w:rPr>
        <w:t xml:space="preserve"> Point to Point</w:t>
      </w:r>
      <w:r w:rsidR="00D12886">
        <w:rPr>
          <w:lang w:val="en-US" w:eastAsia="zh-CN"/>
        </w:rPr>
        <w:t xml:space="preserve"> </w:t>
      </w:r>
      <w:r>
        <w:rPr>
          <w:rFonts w:hint="eastAsia"/>
          <w:lang w:val="en-US" w:eastAsia="zh-CN"/>
        </w:rPr>
        <w:t>(P2P)</w:t>
      </w:r>
      <w:bookmarkEnd w:id="51"/>
    </w:p>
    <w:p w14:paraId="38D0714C" w14:textId="77777777" w:rsidR="00010D88" w:rsidRDefault="00010D88" w:rsidP="00010D88">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6G RAN node and </w:t>
      </w:r>
      <w:r>
        <w:rPr>
          <w:rFonts w:hint="eastAsia"/>
          <w:lang w:val="en-US" w:eastAsia="zh-CN"/>
        </w:rPr>
        <w:t>the</w:t>
      </w:r>
      <w:r>
        <w:rPr>
          <w:lang w:val="en-US" w:eastAsia="zh-CN"/>
        </w:rPr>
        <w:t xml:space="preserve"> CN entity</w:t>
      </w:r>
      <w:r>
        <w:rPr>
          <w:rFonts w:hint="eastAsia"/>
          <w:lang w:val="en-US" w:eastAsia="zh-CN"/>
        </w:rPr>
        <w:t xml:space="preserve"> for 6G </w:t>
      </w:r>
      <w:r>
        <w:rPr>
          <w:lang w:val="en-US" w:eastAsia="zh-CN"/>
        </w:rPr>
        <w:t>by means of elementary procedures, either triggered by the 6G RAN node or by the CN entity</w:t>
      </w:r>
      <w:r>
        <w:rPr>
          <w:rFonts w:hint="eastAsia"/>
          <w:lang w:val="en-US" w:eastAsia="zh-CN"/>
        </w:rPr>
        <w:t xml:space="preserve"> for 6G. </w:t>
      </w:r>
    </w:p>
    <w:p w14:paraId="2F973BD7" w14:textId="0AC36449" w:rsidR="00010D88" w:rsidRPr="00057078" w:rsidRDefault="00010D88" w:rsidP="00E345A6">
      <w:pPr>
        <w:pStyle w:val="EditorsNote"/>
      </w:pPr>
      <w:r w:rsidRPr="00057078">
        <w:t>Editor’s Note</w:t>
      </w:r>
      <w:r w:rsidR="008E63CF">
        <w:t xml:space="preserve"> 1</w:t>
      </w:r>
      <w:r w:rsidRPr="00057078">
        <w:t>: FFS whether multiple CN entities can be involved.</w:t>
      </w:r>
    </w:p>
    <w:p w14:paraId="57DF68AB" w14:textId="7777777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30BF3F7D" w14:textId="2DD24CCC" w:rsidR="00010D88" w:rsidRPr="00057078" w:rsidRDefault="00010D88" w:rsidP="00E345A6">
      <w:pPr>
        <w:pStyle w:val="EditorsNote"/>
      </w:pPr>
      <w:r w:rsidRPr="00057078">
        <w:t>Editor's Note</w:t>
      </w:r>
      <w:r w:rsidR="008E63CF">
        <w:t xml:space="preserve"> 2</w:t>
      </w:r>
      <w:r w:rsidRPr="00057078">
        <w:t>:</w:t>
      </w:r>
      <w:r w:rsidRPr="00057078">
        <w:tab/>
        <w:t>Other options are not precluded.</w:t>
      </w:r>
    </w:p>
    <w:p w14:paraId="33F3704F" w14:textId="77777777" w:rsidR="00010D88" w:rsidRDefault="00010D88" w:rsidP="00840658">
      <w:pPr>
        <w:pStyle w:val="B2"/>
        <w:rPr>
          <w:lang w:val="en-US" w:eastAsia="zh-CN"/>
        </w:rPr>
      </w:pPr>
      <w:r>
        <w:rPr>
          <w:lang w:val="en-US" w:eastAsia="zh-CN"/>
        </w:rPr>
        <w:t>-</w:t>
      </w:r>
      <w:r>
        <w:rPr>
          <w:lang w:val="en-US" w:eastAsia="zh-CN"/>
        </w:rPr>
        <w:tab/>
        <w:t xml:space="preserve">SCTP based </w:t>
      </w:r>
    </w:p>
    <w:p w14:paraId="1D284EA2" w14:textId="77777777" w:rsidR="00010D88" w:rsidRDefault="00010D88" w:rsidP="00840658">
      <w:pPr>
        <w:pStyle w:val="B2"/>
        <w:rPr>
          <w:lang w:val="en-US" w:eastAsia="zh-CN"/>
        </w:rPr>
      </w:pPr>
      <w:r>
        <w:rPr>
          <w:lang w:val="en-US" w:eastAsia="zh-CN"/>
        </w:rPr>
        <w:t>-</w:t>
      </w:r>
      <w:r>
        <w:rPr>
          <w:lang w:val="en-US" w:eastAsia="zh-CN"/>
        </w:rPr>
        <w:tab/>
        <w:t xml:space="preserve">QUIC based </w:t>
      </w:r>
    </w:p>
    <w:p w14:paraId="2E5D5EB7" w14:textId="4DFE8A5E" w:rsidR="00010D88" w:rsidRDefault="00010D88" w:rsidP="00010D88">
      <w:pPr>
        <w:pStyle w:val="berschrift5"/>
        <w:rPr>
          <w:lang w:val="en-US" w:eastAsia="zh-CN"/>
        </w:rPr>
      </w:pPr>
      <w:bookmarkStart w:id="52" w:name="_Toc214968879"/>
      <w:r>
        <w:rPr>
          <w:rFonts w:hint="eastAsia"/>
          <w:lang w:val="en-US" w:eastAsia="zh-CN"/>
        </w:rPr>
        <w:t>6.1.3.</w:t>
      </w:r>
      <w:r w:rsidR="00D12886">
        <w:rPr>
          <w:lang w:val="en-US" w:eastAsia="zh-CN"/>
        </w:rPr>
        <w:t>1.2</w:t>
      </w:r>
      <w:r>
        <w:rPr>
          <w:rFonts w:hint="eastAsia"/>
          <w:lang w:val="en-US" w:eastAsia="zh-CN"/>
        </w:rPr>
        <w:t xml:space="preserve"> Service Based Interface</w:t>
      </w:r>
      <w:r w:rsidR="00D12886">
        <w:rPr>
          <w:lang w:val="en-US" w:eastAsia="zh-CN"/>
        </w:rPr>
        <w:t xml:space="preserve"> </w:t>
      </w:r>
      <w:r>
        <w:rPr>
          <w:rFonts w:hint="eastAsia"/>
          <w:lang w:val="en-US" w:eastAsia="zh-CN"/>
        </w:rPr>
        <w:t>(SBI)</w:t>
      </w:r>
      <w:bookmarkEnd w:id="52"/>
    </w:p>
    <w:p w14:paraId="4F075F5B" w14:textId="77777777" w:rsidR="00010D88" w:rsidRDefault="00010D88" w:rsidP="00010D88">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6G RAN node and </w:t>
      </w:r>
      <w:r>
        <w:rPr>
          <w:rFonts w:hint="eastAsia"/>
          <w:lang w:val="en-US" w:eastAsia="zh-CN"/>
        </w:rPr>
        <w:t xml:space="preserve">the </w:t>
      </w:r>
      <w:r>
        <w:rPr>
          <w:lang w:val="en-US" w:eastAsia="zh-CN"/>
        </w:rPr>
        <w:t xml:space="preserve">CN entity </w:t>
      </w:r>
      <w:r>
        <w:rPr>
          <w:rFonts w:hint="eastAsia"/>
          <w:lang w:val="en-US" w:eastAsia="zh-CN"/>
        </w:rPr>
        <w:t xml:space="preserve">for 6G </w:t>
      </w:r>
      <w:r>
        <w:rPr>
          <w:lang w:val="en-US" w:eastAsia="zh-CN"/>
        </w:rPr>
        <w:t xml:space="preserve">by means of services provided/exposed by either the 6G RAN node or </w:t>
      </w:r>
      <w:r>
        <w:rPr>
          <w:rFonts w:hint="eastAsia"/>
          <w:lang w:val="en-US" w:eastAsia="zh-CN"/>
        </w:rPr>
        <w:t xml:space="preserve">the </w:t>
      </w:r>
      <w:r>
        <w:rPr>
          <w:lang w:val="en-US" w:eastAsia="zh-CN"/>
        </w:rPr>
        <w:t xml:space="preserve">CN entity </w:t>
      </w:r>
      <w:r>
        <w:rPr>
          <w:rFonts w:hint="eastAsia"/>
          <w:lang w:val="en-US" w:eastAsia="zh-CN"/>
        </w:rPr>
        <w:t>for 6G</w:t>
      </w:r>
      <w:r>
        <w:rPr>
          <w:lang w:val="en-US" w:eastAsia="zh-CN"/>
        </w:rPr>
        <w:t>.</w:t>
      </w:r>
    </w:p>
    <w:p w14:paraId="68E20DD5" w14:textId="25BB9FB4" w:rsidR="00010D88" w:rsidRPr="00057078" w:rsidRDefault="00010D88" w:rsidP="00E345A6">
      <w:pPr>
        <w:pStyle w:val="EditorsNote"/>
      </w:pPr>
      <w:r w:rsidRPr="00057078">
        <w:t>Editor’s Note</w:t>
      </w:r>
      <w:r w:rsidR="008E63CF">
        <w:t xml:space="preserve"> 1</w:t>
      </w:r>
      <w:r w:rsidRPr="00057078">
        <w:t>: FFS whether multiple CN entities can be involved.</w:t>
      </w:r>
    </w:p>
    <w:p w14:paraId="4339942C" w14:textId="7777777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12F63620" w14:textId="2765F2B6" w:rsidR="00010D88" w:rsidRPr="00057078" w:rsidRDefault="00010D88" w:rsidP="00E345A6">
      <w:pPr>
        <w:pStyle w:val="EditorsNote"/>
      </w:pPr>
      <w:r w:rsidRPr="00057078">
        <w:t>Editor's Note</w:t>
      </w:r>
      <w:r w:rsidR="008E63CF">
        <w:t xml:space="preserve"> 2</w:t>
      </w:r>
      <w:r w:rsidRPr="00057078">
        <w:t>:</w:t>
      </w:r>
      <w:r w:rsidRPr="00057078">
        <w:tab/>
        <w:t>Other options are not precluded.</w:t>
      </w:r>
    </w:p>
    <w:p w14:paraId="0A8730CF" w14:textId="77777777" w:rsidR="00010D88" w:rsidRDefault="00010D88" w:rsidP="00840658">
      <w:pPr>
        <w:pStyle w:val="B2"/>
        <w:rPr>
          <w:lang w:val="en-US" w:eastAsia="zh-CN"/>
        </w:rPr>
      </w:pPr>
      <w:r>
        <w:rPr>
          <w:lang w:val="en-US" w:eastAsia="zh-CN"/>
        </w:rPr>
        <w:t>-</w:t>
      </w:r>
      <w:r>
        <w:rPr>
          <w:lang w:val="en-US" w:eastAsia="zh-CN"/>
        </w:rPr>
        <w:tab/>
      </w:r>
      <w:r>
        <w:rPr>
          <w:rFonts w:hint="eastAsia"/>
          <w:lang w:val="en-US" w:eastAsia="zh-CN"/>
        </w:rPr>
        <w:t xml:space="preserve">TCP+ HTTP/2 </w:t>
      </w:r>
      <w:r>
        <w:rPr>
          <w:lang w:val="en-US" w:eastAsia="zh-CN"/>
        </w:rPr>
        <w:t xml:space="preserve">based </w:t>
      </w:r>
    </w:p>
    <w:p w14:paraId="7F683E1A" w14:textId="77777777" w:rsidR="00010D88" w:rsidRDefault="00010D88" w:rsidP="00840658">
      <w:pPr>
        <w:pStyle w:val="B2"/>
        <w:rPr>
          <w:lang w:val="en-US" w:eastAsia="zh-CN"/>
        </w:rPr>
      </w:pPr>
      <w:r>
        <w:rPr>
          <w:lang w:val="en-US" w:eastAsia="zh-CN"/>
        </w:rPr>
        <w:t>-</w:t>
      </w:r>
      <w:r>
        <w:rPr>
          <w:lang w:val="en-US" w:eastAsia="zh-CN"/>
        </w:rPr>
        <w:tab/>
        <w:t>QUIC</w:t>
      </w:r>
      <w:r>
        <w:rPr>
          <w:rFonts w:hint="eastAsia"/>
          <w:lang w:val="en-US" w:eastAsia="zh-CN"/>
        </w:rPr>
        <w:t>+HTTP/3</w:t>
      </w:r>
      <w:r>
        <w:rPr>
          <w:lang w:val="en-US" w:eastAsia="zh-CN"/>
        </w:rPr>
        <w:t xml:space="preserve"> based </w:t>
      </w:r>
    </w:p>
    <w:p w14:paraId="4077EE34" w14:textId="4FB74B78" w:rsidR="00F24513" w:rsidRPr="00110D90" w:rsidRDefault="00F24513" w:rsidP="00110D90">
      <w:pPr>
        <w:pStyle w:val="berschrift4"/>
        <w:rPr>
          <w:lang w:val="en-US" w:eastAsia="zh-CN"/>
        </w:rPr>
      </w:pPr>
      <w:bookmarkStart w:id="53" w:name="_Toc214968880"/>
      <w:r w:rsidRPr="00110D90">
        <w:rPr>
          <w:lang w:val="en-US" w:eastAsia="zh-CN"/>
        </w:rPr>
        <w:t>6.</w:t>
      </w:r>
      <w:r w:rsidRPr="00110D90">
        <w:rPr>
          <w:rFonts w:hint="eastAsia"/>
          <w:lang w:val="en-US" w:eastAsia="zh-CN"/>
        </w:rPr>
        <w:t>1</w:t>
      </w:r>
      <w:r w:rsidRPr="00110D90">
        <w:rPr>
          <w:lang w:val="en-US" w:eastAsia="zh-CN"/>
        </w:rPr>
        <w:t>.</w:t>
      </w:r>
      <w:r w:rsidR="00D12886" w:rsidRPr="00110D90">
        <w:rPr>
          <w:lang w:val="en-US" w:eastAsia="zh-CN"/>
        </w:rPr>
        <w:t>3.2</w:t>
      </w:r>
      <w:r w:rsidRPr="00110D90">
        <w:rPr>
          <w:lang w:val="en-US" w:eastAsia="zh-CN"/>
        </w:rPr>
        <w:tab/>
        <w:t>RAN-CN User Plane</w:t>
      </w:r>
      <w:bookmarkEnd w:id="53"/>
      <w:r w:rsidRPr="00110D90">
        <w:rPr>
          <w:lang w:val="en-US" w:eastAsia="zh-CN"/>
        </w:rPr>
        <w:t xml:space="preserve"> </w:t>
      </w:r>
    </w:p>
    <w:p w14:paraId="53FA272B" w14:textId="40908F02" w:rsidR="00F24513" w:rsidRPr="00057078" w:rsidRDefault="00F24513" w:rsidP="00E345A6">
      <w:pPr>
        <w:pStyle w:val="EditorsNote"/>
      </w:pPr>
      <w:r w:rsidRPr="00057078">
        <w:t xml:space="preserve">Editor’s </w:t>
      </w:r>
      <w:r w:rsidR="00057078">
        <w:t>N</w:t>
      </w:r>
      <w:r w:rsidRPr="00057078">
        <w:t>ote 1: The aim of this section is to describe the user plane protocol stack for the RAN-CN interface.</w:t>
      </w:r>
    </w:p>
    <w:p w14:paraId="3EBD7423" w14:textId="04CB1513" w:rsidR="00F24513" w:rsidRPr="00057078" w:rsidRDefault="00F24513" w:rsidP="00E345A6">
      <w:pPr>
        <w:pStyle w:val="EditorsNote"/>
      </w:pPr>
      <w:r w:rsidRPr="00057078">
        <w:t xml:space="preserve">Editor’s </w:t>
      </w:r>
      <w:r w:rsidR="00057078">
        <w:t>N</w:t>
      </w:r>
      <w:r w:rsidRPr="00057078">
        <w:t>ote 2: On hold waiting for CT4 input.</w:t>
      </w:r>
    </w:p>
    <w:p w14:paraId="051D428D" w14:textId="5E6F9796" w:rsidR="00F24513" w:rsidRDefault="00F24513" w:rsidP="00F24513">
      <w:pPr>
        <w:rPr>
          <w:rFonts w:eastAsia="SimSun"/>
          <w:lang w:val="en-US" w:eastAsia="zh-CN"/>
        </w:rPr>
      </w:pPr>
      <w:r>
        <w:rPr>
          <w:rFonts w:eastAsia="SimSun"/>
          <w:lang w:val="en-US" w:eastAsia="zh-CN"/>
        </w:rPr>
        <w:t xml:space="preserve">The user plane interface between the 6G RAN and CN for 6G is based on a </w:t>
      </w:r>
      <w:r w:rsidR="00F12496">
        <w:rPr>
          <w:rFonts w:eastAsia="SimSun"/>
          <w:lang w:val="en-US" w:eastAsia="zh-CN"/>
        </w:rPr>
        <w:t>point-to-point</w:t>
      </w:r>
      <w:r>
        <w:rPr>
          <w:rFonts w:eastAsia="SimSun"/>
          <w:lang w:val="en-US" w:eastAsia="zh-CN"/>
        </w:rPr>
        <w:t xml:space="preserve"> tunnel.</w:t>
      </w:r>
    </w:p>
    <w:p w14:paraId="103F93AB" w14:textId="7AB1F543" w:rsidR="005A6BF5" w:rsidRDefault="00DE3238">
      <w:pPr>
        <w:pStyle w:val="berschrift3"/>
      </w:pPr>
      <w:bookmarkStart w:id="54" w:name="_Toc214968881"/>
      <w:r>
        <w:t>6.</w:t>
      </w:r>
      <w:r>
        <w:rPr>
          <w:rFonts w:eastAsia="SimSun" w:hint="eastAsia"/>
          <w:lang w:val="en-US" w:eastAsia="zh-CN"/>
        </w:rPr>
        <w:t>1</w:t>
      </w:r>
      <w:r>
        <w:t>.4</w:t>
      </w:r>
      <w:r>
        <w:tab/>
        <w:t xml:space="preserve">Evaluation of RAN-CN </w:t>
      </w:r>
      <w:r>
        <w:rPr>
          <w:rFonts w:eastAsia="SimSun" w:hint="eastAsia"/>
          <w:lang w:val="en-US" w:eastAsia="zh-CN"/>
        </w:rPr>
        <w:t>I</w:t>
      </w:r>
      <w:proofErr w:type="spellStart"/>
      <w:r>
        <w:t>nterface</w:t>
      </w:r>
      <w:proofErr w:type="spellEnd"/>
      <w:r>
        <w:t xml:space="preserve"> </w:t>
      </w:r>
      <w:r>
        <w:rPr>
          <w:rFonts w:eastAsia="SimSun" w:hint="eastAsia"/>
          <w:lang w:val="en-US" w:eastAsia="zh-CN"/>
        </w:rPr>
        <w:t>O</w:t>
      </w:r>
      <w:proofErr w:type="spellStart"/>
      <w:r>
        <w:t>ptions</w:t>
      </w:r>
      <w:bookmarkEnd w:id="54"/>
      <w:proofErr w:type="spellEnd"/>
    </w:p>
    <w:p w14:paraId="7210C4B6" w14:textId="097C99DE" w:rsidR="005A6BF5" w:rsidRPr="00E345A6" w:rsidRDefault="00DE3238" w:rsidP="00057078">
      <w:pPr>
        <w:rPr>
          <w:rFonts w:eastAsia="SimSun"/>
          <w:i/>
          <w:iCs/>
          <w:color w:val="FF0000"/>
          <w:lang w:val="en-US" w:eastAsia="zh-CN"/>
        </w:rPr>
      </w:pPr>
      <w:r w:rsidRPr="00E345A6">
        <w:rPr>
          <w:i/>
          <w:iCs/>
          <w:color w:val="FF0000"/>
        </w:rPr>
        <w:t>This chapter includes evaluation and comparison of RAN-CN interface options described in clause 6.</w:t>
      </w:r>
      <w:r w:rsidRPr="00E345A6">
        <w:rPr>
          <w:rFonts w:eastAsia="SimSun" w:hint="eastAsia"/>
          <w:i/>
          <w:iCs/>
          <w:color w:val="FF0000"/>
          <w:lang w:val="en-US" w:eastAsia="zh-CN"/>
        </w:rPr>
        <w:t>1</w:t>
      </w:r>
      <w:r w:rsidRPr="00E345A6">
        <w:rPr>
          <w:i/>
          <w:iCs/>
          <w:color w:val="FF0000"/>
        </w:rPr>
        <w:t>.3</w:t>
      </w:r>
      <w:r w:rsidRPr="00E345A6">
        <w:rPr>
          <w:rFonts w:eastAsia="SimSun" w:hint="eastAsia"/>
          <w:i/>
          <w:iCs/>
          <w:color w:val="FF0000"/>
          <w:lang w:val="en-US" w:eastAsia="zh-CN"/>
        </w:rPr>
        <w:t>.</w:t>
      </w:r>
      <w:r w:rsidR="00D12886" w:rsidRPr="00E345A6">
        <w:rPr>
          <w:rFonts w:eastAsia="SimSun"/>
          <w:i/>
          <w:iCs/>
          <w:color w:val="FF0000"/>
          <w:lang w:val="en-US" w:eastAsia="zh-CN"/>
        </w:rPr>
        <w:t>1</w:t>
      </w:r>
    </w:p>
    <w:p w14:paraId="08575FCC" w14:textId="0FFD6EF3" w:rsidR="005A6BF5" w:rsidRDefault="00DE3238">
      <w:pPr>
        <w:pStyle w:val="berschrift2"/>
      </w:pPr>
      <w:bookmarkStart w:id="55" w:name="_Toc214968882"/>
      <w:r>
        <w:t>6.</w:t>
      </w:r>
      <w:r>
        <w:rPr>
          <w:rFonts w:eastAsia="SimSun" w:hint="eastAsia"/>
          <w:lang w:val="en-US" w:eastAsia="zh-CN"/>
        </w:rPr>
        <w:t>2</w:t>
      </w:r>
      <w:r>
        <w:tab/>
        <w:t xml:space="preserve">RAN </w:t>
      </w:r>
      <w:r>
        <w:rPr>
          <w:rFonts w:eastAsia="SimSun" w:hint="eastAsia"/>
          <w:lang w:val="en-US" w:eastAsia="zh-CN"/>
        </w:rPr>
        <w:t>I</w:t>
      </w:r>
      <w:proofErr w:type="spellStart"/>
      <w:r>
        <w:t>nternal</w:t>
      </w:r>
      <w:proofErr w:type="spellEnd"/>
      <w:r>
        <w:t xml:space="preserve"> </w:t>
      </w:r>
      <w:r>
        <w:rPr>
          <w:rFonts w:eastAsia="SimSun" w:hint="eastAsia"/>
          <w:lang w:val="en-US" w:eastAsia="zh-CN"/>
        </w:rPr>
        <w:t>I</w:t>
      </w:r>
      <w:proofErr w:type="spellStart"/>
      <w:r>
        <w:t>nterfaces</w:t>
      </w:r>
      <w:bookmarkEnd w:id="55"/>
      <w:proofErr w:type="spellEnd"/>
    </w:p>
    <w:p w14:paraId="1B02DB52" w14:textId="6DAD6819" w:rsidR="005A6BF5" w:rsidRPr="00E345A6" w:rsidRDefault="00DE3238" w:rsidP="00057078">
      <w:pPr>
        <w:rPr>
          <w:i/>
          <w:iCs/>
          <w:color w:val="FF0000"/>
        </w:rPr>
      </w:pPr>
      <w:r w:rsidRPr="00E345A6">
        <w:rPr>
          <w:i/>
          <w:iCs/>
          <w:color w:val="FF0000"/>
        </w:rPr>
        <w:t>This chapter sh</w:t>
      </w:r>
      <w:r w:rsidR="00584F01" w:rsidRPr="00E345A6">
        <w:rPr>
          <w:i/>
          <w:iCs/>
          <w:color w:val="FF0000"/>
        </w:rPr>
        <w:t>all</w:t>
      </w:r>
      <w:r w:rsidRPr="00E345A6">
        <w:rPr>
          <w:i/>
          <w:iCs/>
          <w:color w:val="FF0000"/>
        </w:rPr>
        <w:t xml:space="preserve"> comprehensively address study on CU-DU and CP-UP aspects including functional split considering interim milestone</w:t>
      </w:r>
      <w:r w:rsidR="000F439A" w:rsidRPr="00E345A6">
        <w:rPr>
          <w:i/>
          <w:iCs/>
          <w:color w:val="FF0000"/>
        </w:rPr>
        <w:t xml:space="preserve"> TSG#112 (June/2026)</w:t>
      </w:r>
      <w:r w:rsidR="00584F01" w:rsidRPr="00E345A6">
        <w:rPr>
          <w:i/>
          <w:iCs/>
          <w:color w:val="FF0000"/>
        </w:rPr>
        <w:t xml:space="preserve"> to take a decision during TSG#115: March 2027</w:t>
      </w:r>
    </w:p>
    <w:p w14:paraId="57A493D5" w14:textId="307F8616" w:rsidR="005A6BF5" w:rsidRDefault="00DE3238" w:rsidP="00E345A6">
      <w:pPr>
        <w:rPr>
          <w:rFonts w:eastAsia="SimSun"/>
          <w:i/>
          <w:iCs/>
          <w:color w:val="FF0000"/>
          <w:lang w:val="en-US" w:eastAsia="zh-CN"/>
        </w:rPr>
      </w:pPr>
      <w:r>
        <w:rPr>
          <w:i/>
          <w:iCs/>
          <w:color w:val="FF0000"/>
        </w:rPr>
        <w:t xml:space="preserve">This chapter should also address the interfaces between 6G RAN nodes (equivalent to </w:t>
      </w:r>
      <w:proofErr w:type="spellStart"/>
      <w:r>
        <w:rPr>
          <w:i/>
          <w:iCs/>
          <w:color w:val="FF0000"/>
        </w:rPr>
        <w:t>Xn</w:t>
      </w:r>
      <w:proofErr w:type="spellEnd"/>
      <w:r>
        <w:rPr>
          <w:i/>
          <w:iCs/>
          <w:color w:val="FF0000"/>
        </w:rPr>
        <w:t>)</w:t>
      </w:r>
      <w:r>
        <w:rPr>
          <w:rFonts w:eastAsia="SimSun" w:hint="eastAsia"/>
          <w:i/>
          <w:iCs/>
          <w:color w:val="FF0000"/>
          <w:lang w:val="en-US" w:eastAsia="zh-CN"/>
        </w:rPr>
        <w:t>.</w:t>
      </w:r>
    </w:p>
    <w:p w14:paraId="02442583" w14:textId="105B5610" w:rsidR="005A6BF5" w:rsidRDefault="00DE3238">
      <w:pPr>
        <w:pStyle w:val="berschrift3"/>
      </w:pPr>
      <w:bookmarkStart w:id="56" w:name="_Toc214968883"/>
      <w:r>
        <w:t>6.</w:t>
      </w:r>
      <w:r w:rsidR="005A147C">
        <w:t>2</w:t>
      </w:r>
      <w:r>
        <w:t>.1</w:t>
      </w:r>
      <w:r>
        <w:tab/>
        <w:t>General Principles</w:t>
      </w:r>
      <w:bookmarkEnd w:id="56"/>
      <w:r>
        <w:t xml:space="preserve"> </w:t>
      </w:r>
    </w:p>
    <w:p w14:paraId="0B5FCA7D" w14:textId="408794F9" w:rsidR="005A6BF5" w:rsidRPr="00E345A6" w:rsidRDefault="00DE3238" w:rsidP="00057078">
      <w:pPr>
        <w:rPr>
          <w:i/>
          <w:iCs/>
          <w:color w:val="FF0000"/>
        </w:rPr>
      </w:pPr>
      <w:r w:rsidRPr="00E345A6">
        <w:rPr>
          <w:i/>
          <w:iCs/>
          <w:color w:val="FF0000"/>
        </w:rPr>
        <w:t>The aim of this section is to describe general design principles and requirements for RAN Internal Interfaces</w:t>
      </w:r>
    </w:p>
    <w:p w14:paraId="23FEC73D" w14:textId="77777777" w:rsidR="00F24513" w:rsidRPr="00F24513" w:rsidRDefault="00F24513" w:rsidP="00F24513">
      <w:pPr>
        <w:pStyle w:val="berschrift3"/>
      </w:pPr>
      <w:bookmarkStart w:id="57" w:name="_Toc214968884"/>
      <w:r w:rsidRPr="00F24513">
        <w:t>6.2.2</w:t>
      </w:r>
      <w:r w:rsidRPr="00F24513">
        <w:tab/>
        <w:t>Disaggregated RAN Architecture</w:t>
      </w:r>
      <w:bookmarkEnd w:id="57"/>
    </w:p>
    <w:p w14:paraId="002E446F" w14:textId="77777777" w:rsidR="00F24513" w:rsidRPr="00E345A6" w:rsidRDefault="00F24513" w:rsidP="00057078">
      <w:pPr>
        <w:rPr>
          <w:lang w:val="en-US"/>
        </w:rPr>
      </w:pPr>
      <w:r w:rsidRPr="00E345A6">
        <w:rPr>
          <w:lang w:val="en-US"/>
        </w:rPr>
        <w:t>RAN3 acknowledges that there are benefits of HLS:</w:t>
      </w:r>
    </w:p>
    <w:p w14:paraId="5649A28B" w14:textId="60857F1C" w:rsidR="00F24513" w:rsidRPr="00057078" w:rsidRDefault="00840658" w:rsidP="00E345A6">
      <w:pPr>
        <w:pStyle w:val="B1"/>
        <w:rPr>
          <w:b/>
          <w:bCs/>
        </w:rPr>
      </w:pPr>
      <w:r w:rsidRPr="00057078">
        <w:rPr>
          <w:b/>
          <w:bCs/>
        </w:rPr>
        <w:t>-</w:t>
      </w:r>
      <w:r w:rsidRPr="00057078">
        <w:rPr>
          <w:b/>
          <w:bCs/>
        </w:rPr>
        <w:tab/>
      </w:r>
      <w:r w:rsidR="00F24513" w:rsidRPr="00675433">
        <w:rPr>
          <w:lang w:val="en-US"/>
        </w:rPr>
        <w:t>RAN3 will list benefits</w:t>
      </w:r>
    </w:p>
    <w:p w14:paraId="73512158" w14:textId="77777777" w:rsidR="00F24513" w:rsidRPr="00E345A6" w:rsidRDefault="00F24513" w:rsidP="00057078">
      <w:pPr>
        <w:rPr>
          <w:lang w:val="en-US"/>
        </w:rPr>
      </w:pPr>
      <w:r w:rsidRPr="00E345A6">
        <w:rPr>
          <w:lang w:val="en-US"/>
        </w:rPr>
        <w:lastRenderedPageBreak/>
        <w:t xml:space="preserve">The main areas of study (as a starting point) RAN3 </w:t>
      </w:r>
      <w:proofErr w:type="gramStart"/>
      <w:r w:rsidRPr="00E345A6">
        <w:rPr>
          <w:lang w:val="en-US"/>
        </w:rPr>
        <w:t>is</w:t>
      </w:r>
      <w:proofErr w:type="gramEnd"/>
      <w:r w:rsidRPr="00E345A6">
        <w:rPr>
          <w:lang w:val="en-US"/>
        </w:rPr>
        <w:t xml:space="preserve"> going to address within this study item for </w:t>
      </w:r>
      <w:bookmarkStart w:id="58" w:name="_Hlk214646153"/>
      <w:r w:rsidRPr="00E345A6">
        <w:rPr>
          <w:lang w:val="en-US"/>
        </w:rPr>
        <w:t>HLS</w:t>
      </w:r>
      <w:bookmarkEnd w:id="58"/>
      <w:r w:rsidRPr="00E345A6">
        <w:rPr>
          <w:lang w:val="en-US"/>
        </w:rPr>
        <w:t xml:space="preserve"> are:</w:t>
      </w:r>
    </w:p>
    <w:p w14:paraId="642E9518" w14:textId="33AA98FB" w:rsidR="00F24513" w:rsidRPr="00057078" w:rsidRDefault="00840658" w:rsidP="00E345A6">
      <w:pPr>
        <w:pStyle w:val="B1"/>
      </w:pPr>
      <w:r w:rsidRPr="00057078">
        <w:t>-</w:t>
      </w:r>
      <w:r w:rsidRPr="00057078">
        <w:tab/>
      </w:r>
      <w:r w:rsidR="00F24513" w:rsidRPr="00057078">
        <w:t>UE context handling between CU and DU</w:t>
      </w:r>
    </w:p>
    <w:p w14:paraId="6A1AA3D1" w14:textId="3E31896E" w:rsidR="00F24513" w:rsidRPr="00057078" w:rsidRDefault="00840658" w:rsidP="00E345A6">
      <w:pPr>
        <w:pStyle w:val="B1"/>
      </w:pPr>
      <w:r w:rsidRPr="00057078">
        <w:t>-</w:t>
      </w:r>
      <w:r w:rsidRPr="00057078">
        <w:tab/>
      </w:r>
      <w:r w:rsidR="00F24513" w:rsidRPr="00057078">
        <w:t>F1-U interface optimizations (e.g. flow control)</w:t>
      </w:r>
    </w:p>
    <w:p w14:paraId="2003BD6D" w14:textId="165574F5" w:rsidR="00F24513" w:rsidRPr="00057078" w:rsidRDefault="00F24513" w:rsidP="00E345A6">
      <w:pPr>
        <w:pStyle w:val="NO"/>
      </w:pPr>
      <w:r w:rsidRPr="00057078">
        <w:t>N</w:t>
      </w:r>
      <w:r w:rsidR="00E345A6">
        <w:t>OTE</w:t>
      </w:r>
      <w:r w:rsidRPr="00057078">
        <w:t>:</w:t>
      </w:r>
      <w:r w:rsidR="00E345A6">
        <w:tab/>
      </w:r>
      <w:r w:rsidRPr="00057078">
        <w:t>Additional areas of study are FFS.</w:t>
      </w:r>
    </w:p>
    <w:p w14:paraId="74E7E438" w14:textId="77777777" w:rsidR="005A6BF5" w:rsidRDefault="00DE3238">
      <w:pPr>
        <w:pStyle w:val="berschrift1"/>
      </w:pPr>
      <w:bookmarkStart w:id="59" w:name="tsgNames"/>
      <w:bookmarkStart w:id="60" w:name="_Toc214968885"/>
      <w:bookmarkEnd w:id="59"/>
      <w:r>
        <w:t>7</w:t>
      </w:r>
      <w:r>
        <w:tab/>
        <w:t>AI/ML for RAN</w:t>
      </w:r>
      <w:bookmarkEnd w:id="60"/>
    </w:p>
    <w:p w14:paraId="5B2A7F77" w14:textId="77777777" w:rsidR="00F12496" w:rsidRPr="0069236A" w:rsidRDefault="00F12496" w:rsidP="00840658">
      <w:pPr>
        <w:pStyle w:val="berschrift2"/>
      </w:pPr>
      <w:r w:rsidRPr="0069236A">
        <w:t>7.1</w:t>
      </w:r>
      <w:r w:rsidRPr="0069236A">
        <w:tab/>
        <w:t>High-level principles</w:t>
      </w:r>
    </w:p>
    <w:p w14:paraId="0868DFB6" w14:textId="77777777" w:rsidR="00F12496" w:rsidRPr="0069236A" w:rsidRDefault="00F12496" w:rsidP="00E345A6">
      <w:pPr>
        <w:rPr>
          <w:rFonts w:eastAsia="DengXian"/>
          <w:lang w:val="en-US"/>
        </w:rPr>
      </w:pPr>
      <w:r w:rsidRPr="0069236A">
        <w:rPr>
          <w:rFonts w:eastAsia="DengXian"/>
          <w:lang w:val="en-US"/>
        </w:rPr>
        <w:t>The following high</w:t>
      </w:r>
      <w:r w:rsidRPr="0069236A">
        <w:rPr>
          <w:rFonts w:eastAsia="DengXian"/>
          <w:lang w:val="en-US" w:eastAsia="zh-CN"/>
        </w:rPr>
        <w:t>-</w:t>
      </w:r>
      <w:r w:rsidRPr="0069236A">
        <w:rPr>
          <w:rFonts w:eastAsia="DengXian"/>
          <w:lang w:val="en-US"/>
        </w:rPr>
        <w:t>level principles apply for the 6G RAN AI/ML study:</w:t>
      </w:r>
    </w:p>
    <w:p w14:paraId="3A5AF6AD" w14:textId="77777777" w:rsidR="00F12496" w:rsidRPr="0069236A" w:rsidRDefault="00F12496" w:rsidP="00840658">
      <w:pPr>
        <w:pStyle w:val="B1"/>
        <w:rPr>
          <w:lang w:eastAsia="ko-KR"/>
        </w:rPr>
      </w:pPr>
      <w:r w:rsidRPr="0069236A">
        <w:rPr>
          <w:lang w:eastAsia="ko-KR"/>
        </w:rPr>
        <w:t>-</w:t>
      </w:r>
      <w:r w:rsidRPr="0069236A">
        <w:rPr>
          <w:lang w:eastAsia="ko-KR"/>
        </w:rPr>
        <w:tab/>
        <w:t>The study focuses on AI/ML functionality and corresponding input/output/feedback data.</w:t>
      </w:r>
    </w:p>
    <w:p w14:paraId="4EB60F1B" w14:textId="77777777" w:rsidR="00F12496" w:rsidRPr="0069236A" w:rsidRDefault="00F12496" w:rsidP="00840658">
      <w:pPr>
        <w:pStyle w:val="B1"/>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396E6ADB" w14:textId="77777777" w:rsidR="00F12496" w:rsidRPr="0069236A" w:rsidRDefault="00F12496" w:rsidP="00840658">
      <w:pPr>
        <w:pStyle w:val="B1"/>
        <w:rPr>
          <w:lang w:eastAsia="ko-KR"/>
        </w:rPr>
      </w:pPr>
      <w:r w:rsidRPr="0069236A">
        <w:rPr>
          <w:lang w:eastAsia="ko-KR"/>
        </w:rPr>
        <w:t>-</w:t>
      </w:r>
      <w:r w:rsidRPr="0069236A">
        <w:rPr>
          <w:lang w:eastAsia="ko-KR"/>
        </w:rPr>
        <w:tab/>
        <w:t xml:space="preserve">The study focuses on data needed at the Model Inference function. The aspects of how the Model Inference function uses this data to derive outputs are out of RAN3 scope. </w:t>
      </w:r>
    </w:p>
    <w:p w14:paraId="5C062A8D" w14:textId="77777777" w:rsidR="00F12496" w:rsidRPr="0069236A" w:rsidRDefault="00F12496" w:rsidP="00840658">
      <w:pPr>
        <w:pStyle w:val="B1"/>
        <w:rPr>
          <w:lang w:eastAsia="ko-KR"/>
        </w:rPr>
      </w:pPr>
      <w:r w:rsidRPr="0069236A">
        <w:rPr>
          <w:lang w:eastAsia="ko-KR"/>
        </w:rPr>
        <w:t>-</w:t>
      </w:r>
      <w:r w:rsidRPr="0069236A">
        <w:rPr>
          <w:lang w:eastAsia="ko-KR"/>
        </w:rPr>
        <w:tab/>
        <w:t xml:space="preserve">The input/output/feedback data and the location of the Model Training and Model Inference function should be studied case-by-case. </w:t>
      </w:r>
    </w:p>
    <w:p w14:paraId="739B38A3" w14:textId="010946C6" w:rsidR="00F12496" w:rsidRPr="0069236A" w:rsidRDefault="00F12496" w:rsidP="00840658">
      <w:pPr>
        <w:pStyle w:val="B1"/>
        <w:rPr>
          <w:lang w:eastAsia="ko-KR"/>
        </w:rPr>
      </w:pPr>
      <w:r w:rsidRPr="0069236A">
        <w:rPr>
          <w:rFonts w:eastAsia="SimSun" w:hint="eastAsia"/>
          <w:lang w:val="en-US" w:eastAsia="zh-CN"/>
        </w:rPr>
        <w:t>-</w:t>
      </w:r>
      <w:r w:rsidR="00840658">
        <w:rPr>
          <w:rFonts w:eastAsia="SimSun"/>
          <w:lang w:val="en-US" w:eastAsia="zh-CN"/>
        </w:rPr>
        <w:tab/>
      </w:r>
      <w:r w:rsidRPr="0069236A">
        <w:rPr>
          <w:lang w:eastAsia="ko-KR"/>
        </w:rPr>
        <w:t>The design of AI/ML algorithms and models for RAN3-led use cases is implementation-specific and out of RAN3 scope.</w:t>
      </w:r>
    </w:p>
    <w:p w14:paraId="7F2B1BC3" w14:textId="727DC952" w:rsidR="005A6BF5" w:rsidRDefault="00DE3238">
      <w:pPr>
        <w:pStyle w:val="berschrift2"/>
      </w:pPr>
      <w:bookmarkStart w:id="61" w:name="_Toc214968886"/>
      <w:r>
        <w:t>7.</w:t>
      </w:r>
      <w:r w:rsidR="00F12496">
        <w:t>2</w:t>
      </w:r>
      <w:r>
        <w:tab/>
        <w:t>AI/ML use cases</w:t>
      </w:r>
      <w:bookmarkEnd w:id="61"/>
    </w:p>
    <w:p w14:paraId="7C1CC065" w14:textId="2918AEE8" w:rsidR="005A6BF5" w:rsidRDefault="00DE3238">
      <w:pPr>
        <w:rPr>
          <w:i/>
          <w:iCs/>
          <w:color w:val="FF0000"/>
        </w:rPr>
      </w:pPr>
      <w:r>
        <w:rPr>
          <w:i/>
          <w:iCs/>
          <w:color w:val="FF0000"/>
        </w:rPr>
        <w:t>Identify Use Case(s) of interest (either existing or new) with compelling trade-off between e.g., performance, complexity, etc…</w:t>
      </w:r>
    </w:p>
    <w:p w14:paraId="3AD6608D" w14:textId="227C48D2" w:rsidR="00F12496" w:rsidRPr="00A86BDA" w:rsidRDefault="00F12496" w:rsidP="00F944AF">
      <w:pPr>
        <w:pStyle w:val="EditorsNote"/>
      </w:pPr>
      <w:r w:rsidRPr="00A86BDA">
        <w:t xml:space="preserve">Editor’s </w:t>
      </w:r>
      <w:r w:rsidR="000B7E78">
        <w:t>N</w:t>
      </w:r>
      <w:r w:rsidRPr="00A86BDA">
        <w:t>ote: Focus on clarifying the areas where AI/ML can be applied, the scenario description and the problem statement.</w:t>
      </w:r>
    </w:p>
    <w:p w14:paraId="760DD0FC" w14:textId="364A4FB4" w:rsidR="005A6BF5" w:rsidRDefault="00DE3238">
      <w:pPr>
        <w:pStyle w:val="berschrift2"/>
      </w:pPr>
      <w:bookmarkStart w:id="62" w:name="_Toc214968887"/>
      <w:r>
        <w:t>7.</w:t>
      </w:r>
      <w:r w:rsidR="00F12496">
        <w:t>3</w:t>
      </w:r>
      <w:r>
        <w:tab/>
        <w:t>AI/ML framework</w:t>
      </w:r>
      <w:bookmarkEnd w:id="62"/>
    </w:p>
    <w:p w14:paraId="1D32075C" w14:textId="77777777" w:rsidR="005A6BF5" w:rsidRDefault="00DE3238">
      <w:pPr>
        <w:pStyle w:val="berschrift1"/>
      </w:pPr>
      <w:bookmarkStart w:id="63" w:name="_Toc214968888"/>
      <w:r>
        <w:t>8</w:t>
      </w:r>
      <w:r>
        <w:tab/>
        <w:t>Radio access network procedures</w:t>
      </w:r>
      <w:bookmarkEnd w:id="63"/>
    </w:p>
    <w:p w14:paraId="23510893" w14:textId="24E39955" w:rsidR="005A6BF5" w:rsidRDefault="00DE3238">
      <w:pPr>
        <w:rPr>
          <w:i/>
          <w:iCs/>
          <w:color w:val="FF0000"/>
        </w:rPr>
      </w:pPr>
      <w:r>
        <w:rPr>
          <w:i/>
          <w:iCs/>
          <w:color w:val="FF0000"/>
        </w:rPr>
        <w:t xml:space="preserve">The intention of this section is to describe as a </w:t>
      </w:r>
      <w:proofErr w:type="gramStart"/>
      <w:r>
        <w:rPr>
          <w:i/>
          <w:iCs/>
          <w:color w:val="FF0000"/>
        </w:rPr>
        <w:t>minimum Mobility scenarios</w:t>
      </w:r>
      <w:proofErr w:type="gramEnd"/>
      <w:r>
        <w:rPr>
          <w:i/>
          <w:iCs/>
          <w:color w:val="FF0000"/>
        </w:rPr>
        <w:t>. The section might also cover migration options if agreed by the plenary.</w:t>
      </w:r>
    </w:p>
    <w:p w14:paraId="76C2B30F" w14:textId="77777777" w:rsidR="005A6BF5" w:rsidRDefault="00DE3238">
      <w:pPr>
        <w:pStyle w:val="berschrift2"/>
      </w:pPr>
      <w:bookmarkStart w:id="64" w:name="_Toc214968889"/>
      <w:r>
        <w:t xml:space="preserve">8.1 </w:t>
      </w:r>
      <w:r>
        <w:tab/>
        <w:t>Mobility</w:t>
      </w:r>
      <w:bookmarkEnd w:id="64"/>
      <w:r>
        <w:t xml:space="preserve"> </w:t>
      </w:r>
    </w:p>
    <w:p w14:paraId="265C477A" w14:textId="77777777" w:rsidR="005A6BF5" w:rsidRDefault="00DE3238">
      <w:pPr>
        <w:pStyle w:val="berschrift3"/>
      </w:pPr>
      <w:bookmarkStart w:id="65" w:name="_Toc214968890"/>
      <w:r>
        <w:t>8.1.1</w:t>
      </w:r>
      <w:r>
        <w:tab/>
        <w:t>Intra 6G Mobility</w:t>
      </w:r>
      <w:bookmarkEnd w:id="65"/>
    </w:p>
    <w:p w14:paraId="3D2EE511" w14:textId="77777777" w:rsidR="005A6BF5" w:rsidRDefault="00DE3238">
      <w:pPr>
        <w:pStyle w:val="berschrift3"/>
      </w:pPr>
      <w:bookmarkStart w:id="66" w:name="_Toc214968891"/>
      <w:r>
        <w:t>8.1.2</w:t>
      </w:r>
      <w:r>
        <w:tab/>
        <w:t>Inter-RAT Mobility</w:t>
      </w:r>
      <w:bookmarkEnd w:id="66"/>
    </w:p>
    <w:p w14:paraId="4B169D89" w14:textId="52B14041" w:rsidR="005A6BF5" w:rsidRDefault="00DE3238">
      <w:r>
        <w:rPr>
          <w:rFonts w:eastAsia="SimSun"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SimSun" w:hint="eastAsia"/>
          <w:i/>
          <w:iCs/>
          <w:color w:val="FF0000"/>
          <w:lang w:val="en-US" w:eastAsia="zh-CN"/>
        </w:rPr>
        <w:t>.</w:t>
      </w:r>
    </w:p>
    <w:p w14:paraId="3DA65AE0" w14:textId="77777777" w:rsidR="005A6BF5" w:rsidRDefault="00DE3238">
      <w:pPr>
        <w:pStyle w:val="berschrift4"/>
      </w:pPr>
      <w:bookmarkStart w:id="67" w:name="_Toc214968892"/>
      <w:r>
        <w:lastRenderedPageBreak/>
        <w:t>8.1.2.1</w:t>
      </w:r>
      <w:r>
        <w:tab/>
        <w:t>Mobility between 6GR and 5G NR</w:t>
      </w:r>
      <w:bookmarkEnd w:id="67"/>
    </w:p>
    <w:p w14:paraId="31F90F81" w14:textId="77777777" w:rsidR="005A6BF5" w:rsidRDefault="00DE3238">
      <w:pPr>
        <w:pStyle w:val="berschrift1"/>
      </w:pPr>
      <w:bookmarkStart w:id="68" w:name="_Toc214968893"/>
      <w:r>
        <w:t>X</w:t>
      </w:r>
      <w:r>
        <w:tab/>
        <w:t>Conclusions</w:t>
      </w:r>
      <w:bookmarkEnd w:id="68"/>
    </w:p>
    <w:p w14:paraId="3AD49052" w14:textId="74FAE34A" w:rsidR="005A6BF5" w:rsidRDefault="00DE3238">
      <w:pPr>
        <w:rPr>
          <w:rFonts w:eastAsia="SimSun"/>
          <w:lang w:val="en-US" w:eastAsia="zh-CN"/>
        </w:rPr>
      </w:pPr>
      <w:r>
        <w:rPr>
          <w:i/>
          <w:iCs/>
          <w:color w:val="FF0000"/>
          <w:lang w:val="en-US" w:eastAsia="zh-CN"/>
        </w:rPr>
        <w:t>T</w:t>
      </w:r>
      <w:r>
        <w:rPr>
          <w:i/>
          <w:iCs/>
          <w:color w:val="FF0000"/>
        </w:rPr>
        <w:t>his section is to</w:t>
      </w:r>
      <w:r>
        <w:rPr>
          <w:bCs/>
          <w:i/>
          <w:iCs/>
          <w:color w:val="FF0000"/>
        </w:rPr>
        <w:t xml:space="preserve"> </w:t>
      </w:r>
      <w:bookmarkStart w:id="69" w:name="_Hlk209459800"/>
      <w:r>
        <w:rPr>
          <w:bCs/>
          <w:i/>
          <w:iCs/>
          <w:color w:val="FF0000"/>
        </w:rPr>
        <w:t xml:space="preserve">provide interim study results to allow TSGs to </w:t>
      </w:r>
      <w:proofErr w:type="gramStart"/>
      <w:r>
        <w:rPr>
          <w:bCs/>
          <w:i/>
          <w:iCs/>
          <w:color w:val="FF0000"/>
        </w:rPr>
        <w:t>make a decision</w:t>
      </w:r>
      <w:bookmarkEnd w:id="69"/>
      <w:proofErr w:type="gramEnd"/>
      <w:r>
        <w:rPr>
          <w:bCs/>
          <w:i/>
          <w:iCs/>
          <w:color w:val="FF0000"/>
        </w:rPr>
        <w:t xml:space="preserve"> during TSG#112</w:t>
      </w:r>
      <w:r>
        <w:rPr>
          <w:rFonts w:eastAsia="SimSun" w:hint="eastAsia"/>
          <w:bCs/>
          <w:i/>
          <w:iCs/>
          <w:color w:val="FF0000"/>
          <w:lang w:val="en-US" w:eastAsia="zh-CN"/>
        </w:rPr>
        <w:t>.</w:t>
      </w:r>
    </w:p>
    <w:p w14:paraId="07B16612" w14:textId="77777777" w:rsidR="005A6BF5" w:rsidRDefault="00DE3238">
      <w:pPr>
        <w:pStyle w:val="berschrift2"/>
      </w:pPr>
      <w:bookmarkStart w:id="70" w:name="_Toc214968894"/>
      <w:r>
        <w:t>X.1</w:t>
      </w:r>
      <w:r>
        <w:tab/>
        <w:t>RAN-CN interface</w:t>
      </w:r>
      <w:bookmarkEnd w:id="70"/>
    </w:p>
    <w:p w14:paraId="3BA57092" w14:textId="77777777" w:rsidR="005A6BF5" w:rsidRDefault="00DE3238">
      <w:pPr>
        <w:pStyle w:val="berschrift2"/>
      </w:pPr>
      <w:bookmarkStart w:id="71" w:name="_Toc214968895"/>
      <w:r>
        <w:t>X.2</w:t>
      </w:r>
      <w:r>
        <w:tab/>
        <w:t>RAN internal interfaces</w:t>
      </w:r>
      <w:bookmarkEnd w:id="71"/>
    </w:p>
    <w:p w14:paraId="54DC5513" w14:textId="77777777" w:rsidR="005A6BF5" w:rsidRDefault="00DE3238" w:rsidP="00CC69B5">
      <w:r>
        <w:br w:type="page"/>
      </w:r>
    </w:p>
    <w:p w14:paraId="23B8910C" w14:textId="77777777" w:rsidR="005A6BF5" w:rsidRDefault="00DE3238">
      <w:pPr>
        <w:pStyle w:val="berschrift8"/>
        <w:rPr>
          <w:lang w:eastAsia="ja-JP"/>
        </w:rPr>
      </w:pPr>
      <w:bookmarkStart w:id="72" w:name="_Toc214968896"/>
      <w:r>
        <w:lastRenderedPageBreak/>
        <w:t xml:space="preserve">Annex A: </w:t>
      </w:r>
      <w:r>
        <w:rPr>
          <w:lang w:eastAsia="ja-JP"/>
        </w:rPr>
        <w:t>Void</w:t>
      </w:r>
      <w:bookmarkEnd w:id="72"/>
    </w:p>
    <w:p w14:paraId="7AA13659" w14:textId="4AA5FFF2" w:rsidR="005A6BF5" w:rsidRDefault="00DE3238">
      <w:pPr>
        <w:rPr>
          <w:i/>
          <w:iCs/>
          <w:color w:val="FF0000"/>
        </w:rPr>
      </w:pPr>
      <w:r>
        <w:rPr>
          <w:i/>
          <w:iCs/>
          <w:color w:val="FF0000"/>
        </w:rPr>
        <w:t>This section is intended to capture considerations related to aspects that fall outside the scope of 3GPP specifications but may nonetheless impact the content or conclusions of this Technical Report (TR).</w:t>
      </w:r>
    </w:p>
    <w:p w14:paraId="15AEEEFE" w14:textId="77777777" w:rsidR="005A6BF5" w:rsidRDefault="005A6BF5" w:rsidP="00675433"/>
    <w:p w14:paraId="73134715" w14:textId="77777777" w:rsidR="005A6BF5" w:rsidRDefault="00DE3238" w:rsidP="00675433">
      <w:r>
        <w:br w:type="page"/>
      </w:r>
    </w:p>
    <w:p w14:paraId="459AF567" w14:textId="77777777" w:rsidR="005A6BF5" w:rsidRDefault="00DE3238">
      <w:pPr>
        <w:pStyle w:val="berschrift8"/>
      </w:pPr>
      <w:bookmarkStart w:id="73" w:name="_Toc214968897"/>
      <w:r>
        <w:lastRenderedPageBreak/>
        <w:t>Annex B (informative):</w:t>
      </w:r>
      <w:r>
        <w:br/>
        <w:t>Change history</w:t>
      </w:r>
      <w:bookmarkEnd w:id="73"/>
    </w:p>
    <w:p w14:paraId="64C54529" w14:textId="77777777" w:rsidR="005A6BF5" w:rsidRDefault="005A6BF5">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5A6BF5" w14:paraId="03187422" w14:textId="77777777" w:rsidTr="00775CEF">
        <w:trPr>
          <w:cantSplit/>
        </w:trPr>
        <w:tc>
          <w:tcPr>
            <w:tcW w:w="9639" w:type="dxa"/>
            <w:gridSpan w:val="8"/>
            <w:tcBorders>
              <w:bottom w:val="nil"/>
            </w:tcBorders>
            <w:shd w:val="solid" w:color="FFFFFF" w:fill="auto"/>
          </w:tcPr>
          <w:p w14:paraId="7EFB2070" w14:textId="77777777" w:rsidR="005A6BF5" w:rsidRDefault="00DE3238">
            <w:pPr>
              <w:pStyle w:val="TAH"/>
              <w:rPr>
                <w:sz w:val="16"/>
              </w:rPr>
            </w:pPr>
            <w:bookmarkStart w:id="74" w:name="historyclause"/>
            <w:bookmarkEnd w:id="74"/>
            <w:r>
              <w:t>Change history</w:t>
            </w:r>
          </w:p>
        </w:tc>
      </w:tr>
      <w:tr w:rsidR="005A6BF5" w14:paraId="5BC6E80D" w14:textId="77777777" w:rsidTr="00775CEF">
        <w:tc>
          <w:tcPr>
            <w:tcW w:w="800" w:type="dxa"/>
            <w:shd w:val="pct10" w:color="auto" w:fill="FFFFFF"/>
          </w:tcPr>
          <w:p w14:paraId="5C2BF12D" w14:textId="77777777" w:rsidR="005A6BF5" w:rsidRDefault="00DE3238">
            <w:pPr>
              <w:pStyle w:val="TAH"/>
              <w:rPr>
                <w:sz w:val="16"/>
                <w:szCs w:val="16"/>
              </w:rPr>
            </w:pPr>
            <w:r>
              <w:rPr>
                <w:sz w:val="16"/>
                <w:szCs w:val="16"/>
              </w:rPr>
              <w:t>Date</w:t>
            </w:r>
          </w:p>
        </w:tc>
        <w:tc>
          <w:tcPr>
            <w:tcW w:w="901" w:type="dxa"/>
            <w:shd w:val="pct10" w:color="auto" w:fill="FFFFFF"/>
          </w:tcPr>
          <w:p w14:paraId="1CD0275D" w14:textId="77777777" w:rsidR="005A6BF5" w:rsidRDefault="00DE3238">
            <w:pPr>
              <w:pStyle w:val="TAH"/>
              <w:rPr>
                <w:sz w:val="16"/>
                <w:szCs w:val="16"/>
              </w:rPr>
            </w:pPr>
            <w:r>
              <w:rPr>
                <w:sz w:val="16"/>
                <w:szCs w:val="16"/>
              </w:rPr>
              <w:t>Meeting</w:t>
            </w:r>
          </w:p>
        </w:tc>
        <w:tc>
          <w:tcPr>
            <w:tcW w:w="1134" w:type="dxa"/>
            <w:shd w:val="pct10" w:color="auto" w:fill="FFFFFF"/>
          </w:tcPr>
          <w:p w14:paraId="7882E75C" w14:textId="77777777" w:rsidR="005A6BF5" w:rsidRDefault="00DE3238">
            <w:pPr>
              <w:pStyle w:val="TAH"/>
              <w:rPr>
                <w:sz w:val="16"/>
                <w:szCs w:val="16"/>
              </w:rPr>
            </w:pPr>
            <w:proofErr w:type="spellStart"/>
            <w:r>
              <w:rPr>
                <w:sz w:val="16"/>
                <w:szCs w:val="16"/>
              </w:rPr>
              <w:t>TDoc</w:t>
            </w:r>
            <w:proofErr w:type="spellEnd"/>
          </w:p>
        </w:tc>
        <w:tc>
          <w:tcPr>
            <w:tcW w:w="567" w:type="dxa"/>
            <w:shd w:val="pct10" w:color="auto" w:fill="FFFFFF"/>
          </w:tcPr>
          <w:p w14:paraId="50F2A6B0" w14:textId="77777777" w:rsidR="005A6BF5" w:rsidRDefault="00DE3238">
            <w:pPr>
              <w:pStyle w:val="TAH"/>
              <w:rPr>
                <w:sz w:val="16"/>
                <w:szCs w:val="16"/>
              </w:rPr>
            </w:pPr>
            <w:r>
              <w:rPr>
                <w:sz w:val="16"/>
                <w:szCs w:val="16"/>
              </w:rPr>
              <w:t>CR</w:t>
            </w:r>
          </w:p>
        </w:tc>
        <w:tc>
          <w:tcPr>
            <w:tcW w:w="426" w:type="dxa"/>
            <w:shd w:val="pct10" w:color="auto" w:fill="FFFFFF"/>
          </w:tcPr>
          <w:p w14:paraId="07F187EE" w14:textId="77777777" w:rsidR="005A6BF5" w:rsidRDefault="00DE3238">
            <w:pPr>
              <w:pStyle w:val="TAH"/>
              <w:rPr>
                <w:sz w:val="16"/>
                <w:szCs w:val="16"/>
              </w:rPr>
            </w:pPr>
            <w:r>
              <w:rPr>
                <w:sz w:val="16"/>
                <w:szCs w:val="16"/>
              </w:rPr>
              <w:t>Rev</w:t>
            </w:r>
          </w:p>
        </w:tc>
        <w:tc>
          <w:tcPr>
            <w:tcW w:w="425" w:type="dxa"/>
            <w:shd w:val="pct10" w:color="auto" w:fill="FFFFFF"/>
          </w:tcPr>
          <w:p w14:paraId="57F86EB4" w14:textId="77777777" w:rsidR="005A6BF5" w:rsidRDefault="00DE3238">
            <w:pPr>
              <w:pStyle w:val="TAH"/>
              <w:rPr>
                <w:sz w:val="16"/>
                <w:szCs w:val="16"/>
              </w:rPr>
            </w:pPr>
            <w:r>
              <w:rPr>
                <w:sz w:val="16"/>
                <w:szCs w:val="16"/>
              </w:rPr>
              <w:t>Cat</w:t>
            </w:r>
          </w:p>
        </w:tc>
        <w:tc>
          <w:tcPr>
            <w:tcW w:w="4678" w:type="dxa"/>
            <w:shd w:val="pct10" w:color="auto" w:fill="FFFFFF"/>
          </w:tcPr>
          <w:p w14:paraId="70BBE6E6" w14:textId="77777777" w:rsidR="005A6BF5" w:rsidRDefault="00DE3238">
            <w:pPr>
              <w:pStyle w:val="TAH"/>
              <w:rPr>
                <w:sz w:val="16"/>
                <w:szCs w:val="16"/>
              </w:rPr>
            </w:pPr>
            <w:r>
              <w:rPr>
                <w:sz w:val="16"/>
                <w:szCs w:val="16"/>
              </w:rPr>
              <w:t>Subject/Comment</w:t>
            </w:r>
          </w:p>
        </w:tc>
        <w:tc>
          <w:tcPr>
            <w:tcW w:w="708" w:type="dxa"/>
            <w:shd w:val="pct10" w:color="auto" w:fill="FFFFFF"/>
          </w:tcPr>
          <w:p w14:paraId="7395FAE4" w14:textId="77777777" w:rsidR="005A6BF5" w:rsidRDefault="00DE3238">
            <w:pPr>
              <w:pStyle w:val="TAH"/>
              <w:rPr>
                <w:sz w:val="16"/>
                <w:szCs w:val="16"/>
              </w:rPr>
            </w:pPr>
            <w:r>
              <w:rPr>
                <w:sz w:val="16"/>
                <w:szCs w:val="16"/>
              </w:rPr>
              <w:t>New version</w:t>
            </w:r>
          </w:p>
        </w:tc>
      </w:tr>
      <w:tr w:rsidR="005A6BF5" w14:paraId="67FB6292" w14:textId="77777777" w:rsidTr="00775CEF">
        <w:tc>
          <w:tcPr>
            <w:tcW w:w="800" w:type="dxa"/>
            <w:shd w:val="solid" w:color="FFFFFF" w:fill="auto"/>
          </w:tcPr>
          <w:p w14:paraId="78C111DC" w14:textId="58CA727B" w:rsidR="005A6BF5" w:rsidRDefault="00472D08">
            <w:pPr>
              <w:pStyle w:val="TAC"/>
              <w:rPr>
                <w:sz w:val="16"/>
                <w:szCs w:val="16"/>
              </w:rPr>
            </w:pPr>
            <w:r>
              <w:rPr>
                <w:sz w:val="16"/>
                <w:szCs w:val="16"/>
              </w:rPr>
              <w:t>Oct 2025</w:t>
            </w:r>
          </w:p>
        </w:tc>
        <w:tc>
          <w:tcPr>
            <w:tcW w:w="901" w:type="dxa"/>
            <w:shd w:val="solid" w:color="FFFFFF" w:fill="auto"/>
          </w:tcPr>
          <w:p w14:paraId="21D72EA4" w14:textId="1AD830F5" w:rsidR="005A6BF5" w:rsidRDefault="00472D08">
            <w:pPr>
              <w:pStyle w:val="TAC"/>
              <w:rPr>
                <w:sz w:val="16"/>
                <w:szCs w:val="16"/>
              </w:rPr>
            </w:pPr>
            <w:r>
              <w:rPr>
                <w:sz w:val="16"/>
                <w:szCs w:val="16"/>
              </w:rPr>
              <w:t>RAN3#129b</w:t>
            </w:r>
            <w:r w:rsidR="00EA07F4">
              <w:rPr>
                <w:sz w:val="16"/>
                <w:szCs w:val="16"/>
              </w:rPr>
              <w:t>i</w:t>
            </w:r>
            <w:r>
              <w:rPr>
                <w:sz w:val="16"/>
                <w:szCs w:val="16"/>
              </w:rPr>
              <w:t>s</w:t>
            </w:r>
          </w:p>
        </w:tc>
        <w:tc>
          <w:tcPr>
            <w:tcW w:w="1134" w:type="dxa"/>
            <w:shd w:val="solid" w:color="FFFFFF" w:fill="auto"/>
          </w:tcPr>
          <w:p w14:paraId="57251E05" w14:textId="099DED83" w:rsidR="005A6BF5" w:rsidRDefault="00472D08">
            <w:pPr>
              <w:pStyle w:val="TAC"/>
              <w:rPr>
                <w:sz w:val="16"/>
                <w:szCs w:val="16"/>
              </w:rPr>
            </w:pPr>
            <w:r w:rsidRPr="00472D08">
              <w:rPr>
                <w:sz w:val="16"/>
                <w:szCs w:val="16"/>
              </w:rPr>
              <w:t>R3-257234</w:t>
            </w:r>
          </w:p>
        </w:tc>
        <w:tc>
          <w:tcPr>
            <w:tcW w:w="567" w:type="dxa"/>
            <w:shd w:val="solid" w:color="FFFFFF" w:fill="auto"/>
          </w:tcPr>
          <w:p w14:paraId="45FD9ADB" w14:textId="77777777" w:rsidR="005A6BF5" w:rsidRDefault="005A6BF5">
            <w:pPr>
              <w:pStyle w:val="TAC"/>
              <w:rPr>
                <w:sz w:val="16"/>
                <w:szCs w:val="16"/>
              </w:rPr>
            </w:pPr>
          </w:p>
        </w:tc>
        <w:tc>
          <w:tcPr>
            <w:tcW w:w="426" w:type="dxa"/>
            <w:shd w:val="solid" w:color="FFFFFF" w:fill="auto"/>
          </w:tcPr>
          <w:p w14:paraId="2D2A92C2" w14:textId="77777777" w:rsidR="005A6BF5" w:rsidRDefault="005A6BF5">
            <w:pPr>
              <w:pStyle w:val="TAC"/>
              <w:rPr>
                <w:sz w:val="16"/>
                <w:szCs w:val="16"/>
              </w:rPr>
            </w:pPr>
          </w:p>
        </w:tc>
        <w:tc>
          <w:tcPr>
            <w:tcW w:w="425" w:type="dxa"/>
            <w:shd w:val="solid" w:color="FFFFFF" w:fill="auto"/>
          </w:tcPr>
          <w:p w14:paraId="554CF617" w14:textId="77777777" w:rsidR="005A6BF5" w:rsidRDefault="005A6BF5">
            <w:pPr>
              <w:pStyle w:val="TAC"/>
              <w:rPr>
                <w:sz w:val="16"/>
                <w:szCs w:val="16"/>
              </w:rPr>
            </w:pPr>
          </w:p>
        </w:tc>
        <w:tc>
          <w:tcPr>
            <w:tcW w:w="4678" w:type="dxa"/>
            <w:shd w:val="solid" w:color="FFFFFF" w:fill="auto"/>
          </w:tcPr>
          <w:p w14:paraId="0489B37D" w14:textId="77777777" w:rsidR="005A6BF5" w:rsidRDefault="005A6BF5">
            <w:pPr>
              <w:pStyle w:val="TAL"/>
              <w:rPr>
                <w:sz w:val="16"/>
                <w:szCs w:val="16"/>
              </w:rPr>
            </w:pPr>
          </w:p>
        </w:tc>
        <w:tc>
          <w:tcPr>
            <w:tcW w:w="708" w:type="dxa"/>
            <w:shd w:val="solid" w:color="FFFFFF" w:fill="auto"/>
          </w:tcPr>
          <w:p w14:paraId="31B781CD" w14:textId="0F17AE61" w:rsidR="005A6BF5" w:rsidRDefault="00472D08">
            <w:pPr>
              <w:pStyle w:val="TAC"/>
              <w:rPr>
                <w:sz w:val="16"/>
                <w:szCs w:val="16"/>
              </w:rPr>
            </w:pPr>
            <w:r>
              <w:rPr>
                <w:sz w:val="16"/>
                <w:szCs w:val="16"/>
              </w:rPr>
              <w:t>0.</w:t>
            </w:r>
            <w:r w:rsidR="00EA07F4">
              <w:rPr>
                <w:sz w:val="16"/>
                <w:szCs w:val="16"/>
              </w:rPr>
              <w:t>1</w:t>
            </w:r>
            <w:r>
              <w:rPr>
                <w:sz w:val="16"/>
                <w:szCs w:val="16"/>
              </w:rPr>
              <w:t>.1</w:t>
            </w:r>
          </w:p>
        </w:tc>
      </w:tr>
      <w:tr w:rsidR="00840658" w14:paraId="6A964FC6" w14:textId="77777777" w:rsidTr="00775CEF">
        <w:tc>
          <w:tcPr>
            <w:tcW w:w="800" w:type="dxa"/>
            <w:shd w:val="solid" w:color="FFFFFF" w:fill="auto"/>
          </w:tcPr>
          <w:p w14:paraId="48FBA98D" w14:textId="0926C68A" w:rsidR="00840658" w:rsidRDefault="00840658">
            <w:pPr>
              <w:pStyle w:val="TAC"/>
              <w:rPr>
                <w:sz w:val="16"/>
                <w:szCs w:val="16"/>
              </w:rPr>
            </w:pPr>
            <w:r>
              <w:rPr>
                <w:sz w:val="16"/>
                <w:szCs w:val="16"/>
              </w:rPr>
              <w:t>Nov 2025</w:t>
            </w:r>
          </w:p>
        </w:tc>
        <w:tc>
          <w:tcPr>
            <w:tcW w:w="901" w:type="dxa"/>
            <w:shd w:val="solid" w:color="FFFFFF" w:fill="auto"/>
          </w:tcPr>
          <w:p w14:paraId="79A45532" w14:textId="4D55F8A9" w:rsidR="00840658" w:rsidRDefault="00840658">
            <w:pPr>
              <w:pStyle w:val="TAC"/>
              <w:rPr>
                <w:sz w:val="16"/>
                <w:szCs w:val="16"/>
              </w:rPr>
            </w:pPr>
            <w:r>
              <w:rPr>
                <w:sz w:val="16"/>
                <w:szCs w:val="16"/>
              </w:rPr>
              <w:t>RAN3#130</w:t>
            </w:r>
          </w:p>
        </w:tc>
        <w:tc>
          <w:tcPr>
            <w:tcW w:w="1134" w:type="dxa"/>
            <w:shd w:val="solid" w:color="FFFFFF" w:fill="auto"/>
          </w:tcPr>
          <w:p w14:paraId="30654A3D" w14:textId="77777777" w:rsidR="00840658" w:rsidRPr="00472D08" w:rsidRDefault="00840658">
            <w:pPr>
              <w:pStyle w:val="TAC"/>
              <w:rPr>
                <w:sz w:val="16"/>
                <w:szCs w:val="16"/>
              </w:rPr>
            </w:pPr>
          </w:p>
        </w:tc>
        <w:tc>
          <w:tcPr>
            <w:tcW w:w="567" w:type="dxa"/>
            <w:shd w:val="solid" w:color="FFFFFF" w:fill="auto"/>
          </w:tcPr>
          <w:p w14:paraId="38DDCF5E" w14:textId="77777777" w:rsidR="00840658" w:rsidRDefault="00840658">
            <w:pPr>
              <w:pStyle w:val="TAC"/>
              <w:rPr>
                <w:sz w:val="16"/>
                <w:szCs w:val="16"/>
              </w:rPr>
            </w:pPr>
          </w:p>
        </w:tc>
        <w:tc>
          <w:tcPr>
            <w:tcW w:w="426" w:type="dxa"/>
            <w:shd w:val="solid" w:color="FFFFFF" w:fill="auto"/>
          </w:tcPr>
          <w:p w14:paraId="30690E62" w14:textId="77777777" w:rsidR="00840658" w:rsidRDefault="00840658">
            <w:pPr>
              <w:pStyle w:val="TAC"/>
              <w:rPr>
                <w:sz w:val="16"/>
                <w:szCs w:val="16"/>
              </w:rPr>
            </w:pPr>
          </w:p>
        </w:tc>
        <w:tc>
          <w:tcPr>
            <w:tcW w:w="425" w:type="dxa"/>
            <w:shd w:val="solid" w:color="FFFFFF" w:fill="auto"/>
          </w:tcPr>
          <w:p w14:paraId="49599925" w14:textId="77777777" w:rsidR="00840658" w:rsidRDefault="00840658">
            <w:pPr>
              <w:pStyle w:val="TAC"/>
              <w:rPr>
                <w:sz w:val="16"/>
                <w:szCs w:val="16"/>
              </w:rPr>
            </w:pPr>
          </w:p>
        </w:tc>
        <w:tc>
          <w:tcPr>
            <w:tcW w:w="4678" w:type="dxa"/>
            <w:shd w:val="solid" w:color="FFFFFF" w:fill="auto"/>
          </w:tcPr>
          <w:p w14:paraId="0D550E97" w14:textId="77777777" w:rsidR="00840658" w:rsidRDefault="00840658">
            <w:pPr>
              <w:pStyle w:val="TAL"/>
              <w:rPr>
                <w:sz w:val="16"/>
                <w:szCs w:val="16"/>
              </w:rPr>
            </w:pPr>
          </w:p>
        </w:tc>
        <w:tc>
          <w:tcPr>
            <w:tcW w:w="708" w:type="dxa"/>
            <w:shd w:val="solid" w:color="FFFFFF" w:fill="auto"/>
          </w:tcPr>
          <w:p w14:paraId="131D6AC9" w14:textId="375A0662" w:rsidR="00840658" w:rsidRDefault="00840658">
            <w:pPr>
              <w:pStyle w:val="TAC"/>
              <w:rPr>
                <w:sz w:val="16"/>
                <w:szCs w:val="16"/>
              </w:rPr>
            </w:pPr>
            <w:r>
              <w:rPr>
                <w:sz w:val="16"/>
                <w:szCs w:val="16"/>
              </w:rPr>
              <w:t>0.2.0</w:t>
            </w:r>
          </w:p>
        </w:tc>
      </w:tr>
    </w:tbl>
    <w:p w14:paraId="320177B9" w14:textId="77777777" w:rsidR="005A6BF5" w:rsidRDefault="005A6BF5"/>
    <w:p w14:paraId="1B4FA5B2" w14:textId="2BBC7526" w:rsidR="005A6BF5" w:rsidRDefault="005A6BF5">
      <w:pPr>
        <w:tabs>
          <w:tab w:val="left" w:pos="2590"/>
        </w:tabs>
        <w:ind w:firstLine="284"/>
      </w:pPr>
    </w:p>
    <w:sectPr w:rsidR="005A6BF5">
      <w:headerReference w:type="default" r:id="rId16"/>
      <w:footerReference w:type="even" r:id="rId17"/>
      <w:footerReference w:type="default" r:id="rId18"/>
      <w:footerReference w:type="firs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D4CF4" w14:textId="77777777" w:rsidR="00B43454" w:rsidRDefault="00B43454">
      <w:pPr>
        <w:spacing w:after="0"/>
      </w:pPr>
      <w:r>
        <w:separator/>
      </w:r>
    </w:p>
  </w:endnote>
  <w:endnote w:type="continuationSeparator" w:id="0">
    <w:p w14:paraId="1A662AFF" w14:textId="77777777" w:rsidR="00B43454" w:rsidRDefault="00B434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CB78" w14:textId="77777777" w:rsidR="005A6BF5" w:rsidRDefault="005A6B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488D" w14:textId="77777777" w:rsidR="005A6BF5" w:rsidRDefault="00DE3238">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BFD0" w14:textId="77777777" w:rsidR="005A6BF5" w:rsidRDefault="005A6B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A76DC" w14:textId="77777777" w:rsidR="00B43454" w:rsidRDefault="00B43454">
      <w:pPr>
        <w:spacing w:after="0"/>
      </w:pPr>
      <w:r>
        <w:separator/>
      </w:r>
    </w:p>
  </w:footnote>
  <w:footnote w:type="continuationSeparator" w:id="0">
    <w:p w14:paraId="7382BFA7" w14:textId="77777777" w:rsidR="00B43454" w:rsidRDefault="00B434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153F" w14:textId="645B2F11" w:rsidR="005A6BF5" w:rsidRDefault="00DE32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4E2C">
      <w:rPr>
        <w:rFonts w:ascii="Arial" w:hAnsi="Arial" w:cs="Arial"/>
        <w:b/>
        <w:noProof/>
        <w:sz w:val="18"/>
        <w:szCs w:val="18"/>
      </w:rPr>
      <w:t>3GPP TR 38.760-3 V0.2.0 (2025-11)</w:t>
    </w:r>
    <w:r>
      <w:rPr>
        <w:rFonts w:ascii="Arial" w:hAnsi="Arial" w:cs="Arial"/>
        <w:b/>
        <w:sz w:val="18"/>
        <w:szCs w:val="18"/>
      </w:rPr>
      <w:fldChar w:fldCharType="end"/>
    </w:r>
  </w:p>
  <w:p w14:paraId="36FCE1D6" w14:textId="77777777" w:rsidR="005A6BF5" w:rsidRDefault="00DE32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70A151" w14:textId="77777777" w:rsidR="005A6BF5" w:rsidRDefault="00DE3238">
    <w:pPr>
      <w:pStyle w:val="Kopfzeile"/>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EB3528"/>
    <w:multiLevelType w:val="multilevel"/>
    <w:tmpl w:val="61EB3528"/>
    <w:lvl w:ilvl="0">
      <w:numFmt w:val="bullet"/>
      <w:lvlText w:val="-"/>
      <w:lvlJc w:val="left"/>
      <w:pPr>
        <w:ind w:left="440" w:hanging="44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2817467">
    <w:abstractNumId w:val="3"/>
  </w:num>
  <w:num w:numId="2" w16cid:durableId="2111199542">
    <w:abstractNumId w:val="5"/>
  </w:num>
  <w:num w:numId="3" w16cid:durableId="1045059617">
    <w:abstractNumId w:val="8"/>
  </w:num>
  <w:num w:numId="4" w16cid:durableId="996346463">
    <w:abstractNumId w:val="9"/>
  </w:num>
  <w:num w:numId="5" w16cid:durableId="1828933224">
    <w:abstractNumId w:val="6"/>
  </w:num>
  <w:num w:numId="6" w16cid:durableId="669139801">
    <w:abstractNumId w:val="2"/>
  </w:num>
  <w:num w:numId="7" w16cid:durableId="750127819">
    <w:abstractNumId w:val="7"/>
  </w:num>
  <w:num w:numId="8" w16cid:durableId="1759793701">
    <w:abstractNumId w:val="4"/>
  </w:num>
  <w:num w:numId="9" w16cid:durableId="1003585524">
    <w:abstractNumId w:val="1"/>
  </w:num>
  <w:num w:numId="10" w16cid:durableId="2007319704">
    <w:abstractNumId w:val="0"/>
  </w:num>
  <w:num w:numId="11" w16cid:durableId="222369547">
    <w:abstractNumId w:val="12"/>
  </w:num>
  <w:num w:numId="12" w16cid:durableId="360282403">
    <w:abstractNumId w:val="11"/>
  </w:num>
  <w:num w:numId="13" w16cid:durableId="954403361">
    <w:abstractNumId w:val="13"/>
  </w:num>
  <w:num w:numId="14" w16cid:durableId="1293513969">
    <w:abstractNumId w:val="10"/>
  </w:num>
  <w:num w:numId="15" w16cid:durableId="14697882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B"/>
    <w:rsid w:val="00010D88"/>
    <w:rsid w:val="000129B4"/>
    <w:rsid w:val="000244D4"/>
    <w:rsid w:val="00025E3F"/>
    <w:rsid w:val="000270B9"/>
    <w:rsid w:val="00033397"/>
    <w:rsid w:val="00034AE8"/>
    <w:rsid w:val="00040095"/>
    <w:rsid w:val="00045139"/>
    <w:rsid w:val="00051834"/>
    <w:rsid w:val="00054A22"/>
    <w:rsid w:val="00057078"/>
    <w:rsid w:val="0006146B"/>
    <w:rsid w:val="00062023"/>
    <w:rsid w:val="000655A6"/>
    <w:rsid w:val="0007318E"/>
    <w:rsid w:val="00080512"/>
    <w:rsid w:val="00080CBA"/>
    <w:rsid w:val="00084E16"/>
    <w:rsid w:val="000868D0"/>
    <w:rsid w:val="00087092"/>
    <w:rsid w:val="0009739B"/>
    <w:rsid w:val="000B525A"/>
    <w:rsid w:val="000B7E78"/>
    <w:rsid w:val="000C47C3"/>
    <w:rsid w:val="000D58AB"/>
    <w:rsid w:val="000E3080"/>
    <w:rsid w:val="000E748C"/>
    <w:rsid w:val="000F439A"/>
    <w:rsid w:val="001019AE"/>
    <w:rsid w:val="0010268D"/>
    <w:rsid w:val="00104FC6"/>
    <w:rsid w:val="00110D90"/>
    <w:rsid w:val="001217BB"/>
    <w:rsid w:val="00133525"/>
    <w:rsid w:val="001435B6"/>
    <w:rsid w:val="00166084"/>
    <w:rsid w:val="00173E3B"/>
    <w:rsid w:val="00174E78"/>
    <w:rsid w:val="00183488"/>
    <w:rsid w:val="00196BFC"/>
    <w:rsid w:val="001A4C42"/>
    <w:rsid w:val="001A7420"/>
    <w:rsid w:val="001B38D7"/>
    <w:rsid w:val="001B6637"/>
    <w:rsid w:val="001B7C4A"/>
    <w:rsid w:val="001C21C3"/>
    <w:rsid w:val="001C5642"/>
    <w:rsid w:val="001D02C2"/>
    <w:rsid w:val="001F0C1D"/>
    <w:rsid w:val="001F1132"/>
    <w:rsid w:val="001F168B"/>
    <w:rsid w:val="00200B7C"/>
    <w:rsid w:val="00206DF8"/>
    <w:rsid w:val="00224D57"/>
    <w:rsid w:val="002347A2"/>
    <w:rsid w:val="002366CF"/>
    <w:rsid w:val="00236782"/>
    <w:rsid w:val="00251E5F"/>
    <w:rsid w:val="00255C5C"/>
    <w:rsid w:val="00262F70"/>
    <w:rsid w:val="0026563A"/>
    <w:rsid w:val="002675F0"/>
    <w:rsid w:val="0027603A"/>
    <w:rsid w:val="002760EE"/>
    <w:rsid w:val="00276AF2"/>
    <w:rsid w:val="00277987"/>
    <w:rsid w:val="00280C03"/>
    <w:rsid w:val="00292A4F"/>
    <w:rsid w:val="002A294A"/>
    <w:rsid w:val="002B2CEC"/>
    <w:rsid w:val="002B6339"/>
    <w:rsid w:val="002D40D4"/>
    <w:rsid w:val="002E00EE"/>
    <w:rsid w:val="002E0674"/>
    <w:rsid w:val="002E75DC"/>
    <w:rsid w:val="002F37AD"/>
    <w:rsid w:val="002F3A55"/>
    <w:rsid w:val="002F5B77"/>
    <w:rsid w:val="00312E02"/>
    <w:rsid w:val="00315B85"/>
    <w:rsid w:val="003172DC"/>
    <w:rsid w:val="00317A10"/>
    <w:rsid w:val="00321C72"/>
    <w:rsid w:val="003231EE"/>
    <w:rsid w:val="0032323E"/>
    <w:rsid w:val="0032652E"/>
    <w:rsid w:val="00326B08"/>
    <w:rsid w:val="003404DF"/>
    <w:rsid w:val="0034088D"/>
    <w:rsid w:val="00340B19"/>
    <w:rsid w:val="00351E6D"/>
    <w:rsid w:val="0035462D"/>
    <w:rsid w:val="00356555"/>
    <w:rsid w:val="003620FF"/>
    <w:rsid w:val="00363FEB"/>
    <w:rsid w:val="003765B8"/>
    <w:rsid w:val="00377F1C"/>
    <w:rsid w:val="00382FFE"/>
    <w:rsid w:val="003860B3"/>
    <w:rsid w:val="00386DA2"/>
    <w:rsid w:val="0039102C"/>
    <w:rsid w:val="00397729"/>
    <w:rsid w:val="003A145D"/>
    <w:rsid w:val="003C2EFF"/>
    <w:rsid w:val="003C3971"/>
    <w:rsid w:val="003D37F6"/>
    <w:rsid w:val="003E01D1"/>
    <w:rsid w:val="003E26D5"/>
    <w:rsid w:val="00413353"/>
    <w:rsid w:val="00423334"/>
    <w:rsid w:val="004345EC"/>
    <w:rsid w:val="00464BC0"/>
    <w:rsid w:val="00465338"/>
    <w:rsid w:val="00465515"/>
    <w:rsid w:val="00472D08"/>
    <w:rsid w:val="004922D6"/>
    <w:rsid w:val="00495785"/>
    <w:rsid w:val="0049751D"/>
    <w:rsid w:val="00497F62"/>
    <w:rsid w:val="004A2794"/>
    <w:rsid w:val="004A3C86"/>
    <w:rsid w:val="004A59B8"/>
    <w:rsid w:val="004B37F5"/>
    <w:rsid w:val="004C30AC"/>
    <w:rsid w:val="004C31B9"/>
    <w:rsid w:val="004C6C2E"/>
    <w:rsid w:val="004D3578"/>
    <w:rsid w:val="004E207D"/>
    <w:rsid w:val="004E213A"/>
    <w:rsid w:val="004E52EF"/>
    <w:rsid w:val="004F0988"/>
    <w:rsid w:val="004F2BD5"/>
    <w:rsid w:val="004F3340"/>
    <w:rsid w:val="004F3F1E"/>
    <w:rsid w:val="0052563B"/>
    <w:rsid w:val="00526059"/>
    <w:rsid w:val="0053179D"/>
    <w:rsid w:val="0053388B"/>
    <w:rsid w:val="00535773"/>
    <w:rsid w:val="00537817"/>
    <w:rsid w:val="00543E6C"/>
    <w:rsid w:val="00556FA1"/>
    <w:rsid w:val="005574B3"/>
    <w:rsid w:val="005613C7"/>
    <w:rsid w:val="00562D84"/>
    <w:rsid w:val="00565087"/>
    <w:rsid w:val="00575DE8"/>
    <w:rsid w:val="00584F01"/>
    <w:rsid w:val="005949CE"/>
    <w:rsid w:val="00597B11"/>
    <w:rsid w:val="005A147C"/>
    <w:rsid w:val="005A6BF5"/>
    <w:rsid w:val="005A7710"/>
    <w:rsid w:val="005C2151"/>
    <w:rsid w:val="005C3029"/>
    <w:rsid w:val="005C41FC"/>
    <w:rsid w:val="005D2E01"/>
    <w:rsid w:val="005D7526"/>
    <w:rsid w:val="005E4761"/>
    <w:rsid w:val="005E4BB2"/>
    <w:rsid w:val="005F0299"/>
    <w:rsid w:val="005F0AF1"/>
    <w:rsid w:val="005F1614"/>
    <w:rsid w:val="005F3F89"/>
    <w:rsid w:val="005F7739"/>
    <w:rsid w:val="005F788A"/>
    <w:rsid w:val="00602AEA"/>
    <w:rsid w:val="00603820"/>
    <w:rsid w:val="00605CA9"/>
    <w:rsid w:val="00610D21"/>
    <w:rsid w:val="00613599"/>
    <w:rsid w:val="00614FDF"/>
    <w:rsid w:val="0063543D"/>
    <w:rsid w:val="00640023"/>
    <w:rsid w:val="0064262B"/>
    <w:rsid w:val="00647114"/>
    <w:rsid w:val="00666ED3"/>
    <w:rsid w:val="006704D7"/>
    <w:rsid w:val="00670CF4"/>
    <w:rsid w:val="00675433"/>
    <w:rsid w:val="0068532E"/>
    <w:rsid w:val="00685E33"/>
    <w:rsid w:val="006912E9"/>
    <w:rsid w:val="00694AE9"/>
    <w:rsid w:val="006A1D7C"/>
    <w:rsid w:val="006A323F"/>
    <w:rsid w:val="006B30D0"/>
    <w:rsid w:val="006B424F"/>
    <w:rsid w:val="006C3D95"/>
    <w:rsid w:val="006D7650"/>
    <w:rsid w:val="006E43DE"/>
    <w:rsid w:val="006E5C86"/>
    <w:rsid w:val="006E770F"/>
    <w:rsid w:val="006F6E4C"/>
    <w:rsid w:val="007000D6"/>
    <w:rsid w:val="00701116"/>
    <w:rsid w:val="0070112C"/>
    <w:rsid w:val="0071174C"/>
    <w:rsid w:val="00713C44"/>
    <w:rsid w:val="00715DE0"/>
    <w:rsid w:val="00721CDE"/>
    <w:rsid w:val="00734A5B"/>
    <w:rsid w:val="00734EB5"/>
    <w:rsid w:val="0074026F"/>
    <w:rsid w:val="007429F6"/>
    <w:rsid w:val="00744E76"/>
    <w:rsid w:val="0074563C"/>
    <w:rsid w:val="00765EA3"/>
    <w:rsid w:val="00774DA4"/>
    <w:rsid w:val="00775CEF"/>
    <w:rsid w:val="00781F0F"/>
    <w:rsid w:val="00785828"/>
    <w:rsid w:val="00790A8C"/>
    <w:rsid w:val="00794D66"/>
    <w:rsid w:val="007A13A8"/>
    <w:rsid w:val="007B600E"/>
    <w:rsid w:val="007C70C7"/>
    <w:rsid w:val="007D4872"/>
    <w:rsid w:val="007E059F"/>
    <w:rsid w:val="007E0C07"/>
    <w:rsid w:val="007E4628"/>
    <w:rsid w:val="007F0414"/>
    <w:rsid w:val="007F0F4A"/>
    <w:rsid w:val="007F3E57"/>
    <w:rsid w:val="007F5688"/>
    <w:rsid w:val="008028A4"/>
    <w:rsid w:val="00806E7F"/>
    <w:rsid w:val="0081381E"/>
    <w:rsid w:val="008214DB"/>
    <w:rsid w:val="00822521"/>
    <w:rsid w:val="00830747"/>
    <w:rsid w:val="00830904"/>
    <w:rsid w:val="00834744"/>
    <w:rsid w:val="00834B74"/>
    <w:rsid w:val="00840658"/>
    <w:rsid w:val="00864D59"/>
    <w:rsid w:val="00867DFB"/>
    <w:rsid w:val="008768CA"/>
    <w:rsid w:val="008851CA"/>
    <w:rsid w:val="008852F8"/>
    <w:rsid w:val="008A0EC4"/>
    <w:rsid w:val="008A3287"/>
    <w:rsid w:val="008B619B"/>
    <w:rsid w:val="008B7699"/>
    <w:rsid w:val="008C384C"/>
    <w:rsid w:val="008C7B64"/>
    <w:rsid w:val="008E2D68"/>
    <w:rsid w:val="008E63CF"/>
    <w:rsid w:val="008E6756"/>
    <w:rsid w:val="009004AD"/>
    <w:rsid w:val="0090271F"/>
    <w:rsid w:val="00902E23"/>
    <w:rsid w:val="00903A48"/>
    <w:rsid w:val="00905123"/>
    <w:rsid w:val="00910773"/>
    <w:rsid w:val="009114D7"/>
    <w:rsid w:val="00912DBA"/>
    <w:rsid w:val="0091348E"/>
    <w:rsid w:val="00917CCB"/>
    <w:rsid w:val="009214C0"/>
    <w:rsid w:val="00925DF3"/>
    <w:rsid w:val="00933FB0"/>
    <w:rsid w:val="00942EC2"/>
    <w:rsid w:val="0094398A"/>
    <w:rsid w:val="00954EEC"/>
    <w:rsid w:val="00957E39"/>
    <w:rsid w:val="00966A0F"/>
    <w:rsid w:val="00970F95"/>
    <w:rsid w:val="00971F4C"/>
    <w:rsid w:val="009740A1"/>
    <w:rsid w:val="00975DAE"/>
    <w:rsid w:val="009A7E28"/>
    <w:rsid w:val="009B173F"/>
    <w:rsid w:val="009B27E0"/>
    <w:rsid w:val="009B41E8"/>
    <w:rsid w:val="009B50F0"/>
    <w:rsid w:val="009D2346"/>
    <w:rsid w:val="009D2575"/>
    <w:rsid w:val="009D689B"/>
    <w:rsid w:val="009E2532"/>
    <w:rsid w:val="009E6EA5"/>
    <w:rsid w:val="009E71FF"/>
    <w:rsid w:val="009F37B7"/>
    <w:rsid w:val="00A059B2"/>
    <w:rsid w:val="00A10F02"/>
    <w:rsid w:val="00A164B4"/>
    <w:rsid w:val="00A17F53"/>
    <w:rsid w:val="00A204C8"/>
    <w:rsid w:val="00A21DFE"/>
    <w:rsid w:val="00A26956"/>
    <w:rsid w:val="00A27486"/>
    <w:rsid w:val="00A31380"/>
    <w:rsid w:val="00A53724"/>
    <w:rsid w:val="00A53B4A"/>
    <w:rsid w:val="00A55053"/>
    <w:rsid w:val="00A56066"/>
    <w:rsid w:val="00A5618C"/>
    <w:rsid w:val="00A62A00"/>
    <w:rsid w:val="00A65B64"/>
    <w:rsid w:val="00A67B39"/>
    <w:rsid w:val="00A73129"/>
    <w:rsid w:val="00A82346"/>
    <w:rsid w:val="00A86BDA"/>
    <w:rsid w:val="00A92BA1"/>
    <w:rsid w:val="00A94132"/>
    <w:rsid w:val="00A95A32"/>
    <w:rsid w:val="00AA121F"/>
    <w:rsid w:val="00AA1607"/>
    <w:rsid w:val="00AA1B45"/>
    <w:rsid w:val="00AA1BA0"/>
    <w:rsid w:val="00AA6B99"/>
    <w:rsid w:val="00AA7B02"/>
    <w:rsid w:val="00AB0F4D"/>
    <w:rsid w:val="00AB369D"/>
    <w:rsid w:val="00AB4A5D"/>
    <w:rsid w:val="00AC1539"/>
    <w:rsid w:val="00AC6BC6"/>
    <w:rsid w:val="00AD31F8"/>
    <w:rsid w:val="00AD45A1"/>
    <w:rsid w:val="00AE6164"/>
    <w:rsid w:val="00AE65E2"/>
    <w:rsid w:val="00AF1460"/>
    <w:rsid w:val="00AF7CC0"/>
    <w:rsid w:val="00B02E87"/>
    <w:rsid w:val="00B11544"/>
    <w:rsid w:val="00B14340"/>
    <w:rsid w:val="00B15449"/>
    <w:rsid w:val="00B25AAE"/>
    <w:rsid w:val="00B310C5"/>
    <w:rsid w:val="00B320D0"/>
    <w:rsid w:val="00B342B2"/>
    <w:rsid w:val="00B36160"/>
    <w:rsid w:val="00B43454"/>
    <w:rsid w:val="00B44C57"/>
    <w:rsid w:val="00B67563"/>
    <w:rsid w:val="00B75D59"/>
    <w:rsid w:val="00B826A7"/>
    <w:rsid w:val="00B93086"/>
    <w:rsid w:val="00BA06AA"/>
    <w:rsid w:val="00BA19ED"/>
    <w:rsid w:val="00BA4B8D"/>
    <w:rsid w:val="00BB1015"/>
    <w:rsid w:val="00BC0858"/>
    <w:rsid w:val="00BC0F7D"/>
    <w:rsid w:val="00BC1C4B"/>
    <w:rsid w:val="00BC6ECE"/>
    <w:rsid w:val="00BC7A0C"/>
    <w:rsid w:val="00BD22F3"/>
    <w:rsid w:val="00BD7D31"/>
    <w:rsid w:val="00BE3255"/>
    <w:rsid w:val="00BF128E"/>
    <w:rsid w:val="00BF1B51"/>
    <w:rsid w:val="00BF3549"/>
    <w:rsid w:val="00C01F41"/>
    <w:rsid w:val="00C03A6A"/>
    <w:rsid w:val="00C074DD"/>
    <w:rsid w:val="00C1496A"/>
    <w:rsid w:val="00C33079"/>
    <w:rsid w:val="00C45231"/>
    <w:rsid w:val="00C551FF"/>
    <w:rsid w:val="00C66458"/>
    <w:rsid w:val="00C6688B"/>
    <w:rsid w:val="00C66AA1"/>
    <w:rsid w:val="00C72833"/>
    <w:rsid w:val="00C80F1D"/>
    <w:rsid w:val="00C81EE2"/>
    <w:rsid w:val="00C91962"/>
    <w:rsid w:val="00C93F40"/>
    <w:rsid w:val="00CA3D0C"/>
    <w:rsid w:val="00CB08DF"/>
    <w:rsid w:val="00CB4E2C"/>
    <w:rsid w:val="00CC5557"/>
    <w:rsid w:val="00CC69B5"/>
    <w:rsid w:val="00CD68E5"/>
    <w:rsid w:val="00CE018D"/>
    <w:rsid w:val="00CE2479"/>
    <w:rsid w:val="00CF5A22"/>
    <w:rsid w:val="00D12886"/>
    <w:rsid w:val="00D14520"/>
    <w:rsid w:val="00D206EB"/>
    <w:rsid w:val="00D57972"/>
    <w:rsid w:val="00D62923"/>
    <w:rsid w:val="00D65052"/>
    <w:rsid w:val="00D675A9"/>
    <w:rsid w:val="00D71B36"/>
    <w:rsid w:val="00D738D6"/>
    <w:rsid w:val="00D755EB"/>
    <w:rsid w:val="00D76048"/>
    <w:rsid w:val="00D800EF"/>
    <w:rsid w:val="00D82E6F"/>
    <w:rsid w:val="00D87E00"/>
    <w:rsid w:val="00D9134D"/>
    <w:rsid w:val="00D95AEE"/>
    <w:rsid w:val="00DA7A03"/>
    <w:rsid w:val="00DB1818"/>
    <w:rsid w:val="00DC309B"/>
    <w:rsid w:val="00DC3758"/>
    <w:rsid w:val="00DC4DA2"/>
    <w:rsid w:val="00DC5599"/>
    <w:rsid w:val="00DC598C"/>
    <w:rsid w:val="00DC5C86"/>
    <w:rsid w:val="00DD1A66"/>
    <w:rsid w:val="00DD4C17"/>
    <w:rsid w:val="00DD74A5"/>
    <w:rsid w:val="00DE3238"/>
    <w:rsid w:val="00DF2B1F"/>
    <w:rsid w:val="00DF4FB3"/>
    <w:rsid w:val="00DF62CD"/>
    <w:rsid w:val="00E01FDC"/>
    <w:rsid w:val="00E02D0C"/>
    <w:rsid w:val="00E16509"/>
    <w:rsid w:val="00E23926"/>
    <w:rsid w:val="00E24999"/>
    <w:rsid w:val="00E31385"/>
    <w:rsid w:val="00E32727"/>
    <w:rsid w:val="00E345A6"/>
    <w:rsid w:val="00E44582"/>
    <w:rsid w:val="00E44FFC"/>
    <w:rsid w:val="00E50DFE"/>
    <w:rsid w:val="00E77645"/>
    <w:rsid w:val="00E84071"/>
    <w:rsid w:val="00E93846"/>
    <w:rsid w:val="00EA07F4"/>
    <w:rsid w:val="00EA15B0"/>
    <w:rsid w:val="00EA5EA7"/>
    <w:rsid w:val="00EA66BD"/>
    <w:rsid w:val="00EC0C83"/>
    <w:rsid w:val="00EC181A"/>
    <w:rsid w:val="00EC4A25"/>
    <w:rsid w:val="00EC4A39"/>
    <w:rsid w:val="00EE158E"/>
    <w:rsid w:val="00EE6F02"/>
    <w:rsid w:val="00EF1A27"/>
    <w:rsid w:val="00EF608C"/>
    <w:rsid w:val="00F025A2"/>
    <w:rsid w:val="00F04712"/>
    <w:rsid w:val="00F0556D"/>
    <w:rsid w:val="00F10DE3"/>
    <w:rsid w:val="00F12496"/>
    <w:rsid w:val="00F13360"/>
    <w:rsid w:val="00F14EDB"/>
    <w:rsid w:val="00F15B1D"/>
    <w:rsid w:val="00F17ECA"/>
    <w:rsid w:val="00F22EC7"/>
    <w:rsid w:val="00F24513"/>
    <w:rsid w:val="00F325C8"/>
    <w:rsid w:val="00F34834"/>
    <w:rsid w:val="00F3760E"/>
    <w:rsid w:val="00F42FC8"/>
    <w:rsid w:val="00F430FA"/>
    <w:rsid w:val="00F57539"/>
    <w:rsid w:val="00F653B8"/>
    <w:rsid w:val="00F653C2"/>
    <w:rsid w:val="00F77322"/>
    <w:rsid w:val="00F83EA2"/>
    <w:rsid w:val="00F9008D"/>
    <w:rsid w:val="00F944AF"/>
    <w:rsid w:val="00FA1266"/>
    <w:rsid w:val="00FA1EE5"/>
    <w:rsid w:val="00FA27E1"/>
    <w:rsid w:val="00FB4F9D"/>
    <w:rsid w:val="00FC1192"/>
    <w:rsid w:val="00FC2AD2"/>
    <w:rsid w:val="00FD04CB"/>
    <w:rsid w:val="00FE34A1"/>
    <w:rsid w:val="098C6AEF"/>
    <w:rsid w:val="1EB51737"/>
    <w:rsid w:val="3F9C497D"/>
    <w:rsid w:val="451A5038"/>
    <w:rsid w:val="5FFC0086"/>
    <w:rsid w:val="64722E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C7A05"/>
  <w15:docId w15:val="{F4046525-A97E-462D-B79F-63536CFD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lsdException w:name="toc 8" w:uiPriority="39" w:qFormat="1"/>
    <w:lsdException w:name="toc 9" w:uiPriority="39" w:qFormat="1"/>
    <w:lsdException w:name="annotation text" w:qFormat="1"/>
    <w:lsdException w:name="header" w:qFormat="1"/>
    <w:lsdException w:name="footer" w:qFormat="1"/>
    <w:lsdException w:name="index heading" w:qFormat="1"/>
    <w:lsdException w:name="caption" w:semiHidden="1" w:unhideWhenUsed="1" w:qFormat="1"/>
    <w:lsdException w:name="List 3" w:qFormat="1"/>
    <w:lsdException w:name="List Bullet 3" w:qFormat="1"/>
    <w:lsdException w:name="Title" w:qFormat="1"/>
    <w:lsdException w:name="Default Paragraph Font" w:semiHidden="1" w:uiPriority="1" w:unhideWhenUsed="1"/>
    <w:lsdException w:name="Body Text" w:qFormat="1"/>
    <w:lsdException w:name="Body Text Indent" w:qFormat="1"/>
    <w:lsdException w:name="List Continue 4" w:qFormat="1"/>
    <w:lsdException w:name="Subtitle" w:qFormat="1"/>
    <w:lsdException w:name="Body Text First Indent" w:qFormat="1"/>
    <w:lsdException w:name="Body Text First Indent 2" w:qFormat="1"/>
    <w:lsdException w:name="Body Text 3" w:qFormat="1"/>
    <w:lsdException w:name="Block Tex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uiPriority w:val="39"/>
    <w:qFormat/>
    <w:pPr>
      <w:ind w:left="1701" w:hanging="1701"/>
    </w:pPr>
  </w:style>
  <w:style w:type="paragraph" w:styleId="Verzeichnis4">
    <w:name w:val="toc 4"/>
    <w:basedOn w:val="Verzeichnis3"/>
    <w:next w:val="Standard"/>
    <w:uiPriority w:val="39"/>
    <w:qFormat/>
    <w:pPr>
      <w:ind w:left="1418" w:hanging="1418"/>
    </w:pPr>
  </w:style>
  <w:style w:type="paragraph" w:styleId="Verzeichnis3">
    <w:name w:val="toc 3"/>
    <w:basedOn w:val="Verzeichnis2"/>
    <w:next w:val="Standard"/>
    <w:uiPriority w:val="39"/>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Rechtsgrundlagenverzeichnis">
    <w:name w:val="table of authorities"/>
    <w:basedOn w:val="Standard"/>
    <w:next w:val="Standard"/>
    <w:pPr>
      <w:spacing w:after="0"/>
      <w:ind w:left="200" w:hanging="200"/>
    </w:pPr>
  </w:style>
  <w:style w:type="paragraph" w:styleId="Fu-Endnotenberschrift">
    <w:name w:val="Note Heading"/>
    <w:basedOn w:val="Standard"/>
    <w:next w:val="Standard"/>
    <w:link w:val="Fu-EndnotenberschriftZchn"/>
    <w:pPr>
      <w:spacing w:after="0"/>
    </w:pPr>
  </w:style>
  <w:style w:type="paragraph" w:styleId="Standardeinzug">
    <w:name w:val="Normal Indent"/>
    <w:basedOn w:val="Standard"/>
    <w:pPr>
      <w:ind w:left="720"/>
    </w:pPr>
  </w:style>
  <w:style w:type="paragraph" w:styleId="Beschriftung">
    <w:name w:val="caption"/>
    <w:basedOn w:val="Standard"/>
    <w:next w:val="Standard"/>
    <w:semiHidden/>
    <w:unhideWhenUsed/>
    <w:qFormat/>
    <w:pPr>
      <w:spacing w:after="200"/>
    </w:pPr>
    <w:rPr>
      <w:i/>
      <w:iCs/>
      <w:color w:val="44546A" w:themeColor="text2"/>
      <w:sz w:val="18"/>
      <w:szCs w:val="18"/>
    </w:rPr>
  </w:style>
  <w:style w:type="paragraph" w:styleId="Dokumentstruktur">
    <w:name w:val="Document Map"/>
    <w:basedOn w:val="Standard"/>
    <w:link w:val="DokumentstrukturZchn"/>
    <w:pPr>
      <w:spacing w:after="0"/>
    </w:pPr>
    <w:rPr>
      <w:rFonts w:ascii="Segoe UI" w:hAnsi="Segoe UI" w:cs="Segoe UI"/>
      <w:sz w:val="16"/>
      <w:szCs w:val="16"/>
    </w:rPr>
  </w:style>
  <w:style w:type="paragraph" w:styleId="Kommentartext">
    <w:name w:val="annotation text"/>
    <w:basedOn w:val="Standard"/>
    <w:link w:val="KommentartextZchn"/>
    <w:qFormat/>
  </w:style>
  <w:style w:type="paragraph" w:styleId="Anrede">
    <w:name w:val="Salutation"/>
    <w:basedOn w:val="Standard"/>
    <w:next w:val="Standard"/>
    <w:link w:val="AnredeZchn"/>
  </w:style>
  <w:style w:type="paragraph" w:styleId="Gruformel">
    <w:name w:val="Closing"/>
    <w:basedOn w:val="Standard"/>
    <w:link w:val="GruformelZchn"/>
    <w:pPr>
      <w:spacing w:after="0"/>
      <w:ind w:left="4252"/>
    </w:pPr>
  </w:style>
  <w:style w:type="paragraph" w:styleId="HTMLAdresse">
    <w:name w:val="HTML Address"/>
    <w:basedOn w:val="Standard"/>
    <w:link w:val="HTMLAdresseZchn"/>
    <w:pPr>
      <w:spacing w:after="0"/>
    </w:pPr>
    <w:rPr>
      <w:i/>
      <w:iCs/>
    </w:rPr>
  </w:style>
  <w:style w:type="paragraph" w:styleId="NurText">
    <w:name w:val="Plain Text"/>
    <w:basedOn w:val="Standard"/>
    <w:link w:val="NurTextZchn"/>
    <w:pPr>
      <w:spacing w:after="0"/>
    </w:pPr>
    <w:rPr>
      <w:rFonts w:ascii="Consolas" w:hAnsi="Consolas"/>
      <w:sz w:val="21"/>
      <w:szCs w:val="21"/>
    </w:rPr>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semiHidden/>
    <w:unhideWhenUsed/>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Unterschrift">
    <w:name w:val="Signature"/>
    <w:basedOn w:val="Standard"/>
    <w:link w:val="UnterschriftZchn"/>
    <w:pPr>
      <w:spacing w:after="0"/>
      <w:ind w:left="4252"/>
    </w:pPr>
  </w:style>
  <w:style w:type="paragraph" w:styleId="Untertitel">
    <w:name w:val="Subtitle"/>
    <w:basedOn w:val="Standard"/>
    <w:next w:val="Standard"/>
    <w:link w:val="UntertitelZchn"/>
    <w:qFormat/>
    <w:pPr>
      <w:spacing w:after="160"/>
    </w:pPr>
    <w:rPr>
      <w:rFonts w:asciiTheme="minorHAnsi" w:eastAsiaTheme="minorEastAsia" w:hAnsiTheme="minorHAnsi" w:cstheme="minorBidi"/>
      <w:color w:val="595959" w:themeColor="text1" w:themeTint="A6"/>
      <w:spacing w:val="15"/>
      <w:sz w:val="22"/>
      <w:szCs w:val="22"/>
    </w:rPr>
  </w:style>
  <w:style w:type="paragraph" w:styleId="Funotentext">
    <w:name w:val="footnote text"/>
    <w:basedOn w:val="Standard"/>
    <w:link w:val="FunotentextZchn"/>
    <w:pPr>
      <w:spacing w:after="0"/>
    </w:pPr>
  </w:style>
  <w:style w:type="paragraph" w:styleId="Abbildungsverzeichnis">
    <w:name w:val="table of figures"/>
    <w:basedOn w:val="Standard"/>
    <w:next w:val="Standard"/>
    <w:pPr>
      <w:spacing w:after="0"/>
    </w:pPr>
  </w:style>
  <w:style w:type="paragraph" w:styleId="Verzeichnis9">
    <w:name w:val="toc 9"/>
    <w:basedOn w:val="Verzeichnis8"/>
    <w:next w:val="Standard"/>
    <w:uiPriority w:val="39"/>
    <w:qFormat/>
    <w:pPr>
      <w:ind w:left="1418" w:hanging="1418"/>
    </w:pPr>
  </w:style>
  <w:style w:type="paragraph" w:styleId="HTMLVorformatiert">
    <w:name w:val="HTML Preformatted"/>
    <w:basedOn w:val="Standard"/>
    <w:link w:val="HTMLVorformatiertZchn"/>
    <w:pPr>
      <w:spacing w:after="0"/>
    </w:pPr>
    <w:rPr>
      <w:rFonts w:ascii="Consolas" w:hAnsi="Consolas"/>
    </w:r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customStyle="1" w:styleId="EditorsNote">
    <w:name w:val="Editor's Note"/>
    <w:basedOn w:val="NO"/>
    <w:link w:val="EditorsNoteChar"/>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qFormat/>
    <w:pPr>
      <w:ind w:left="851" w:hanging="284"/>
    </w:pPr>
  </w:style>
  <w:style w:type="paragraph" w:customStyle="1" w:styleId="B3">
    <w:name w:val="B3"/>
    <w:basedOn w:val="Standard"/>
    <w:link w:val="B3Char"/>
    <w:qFormat/>
    <w:pPr>
      <w:ind w:left="1135" w:hanging="284"/>
    </w:pPr>
  </w:style>
  <w:style w:type="paragraph" w:customStyle="1" w:styleId="B4">
    <w:name w:val="B4"/>
    <w:basedOn w:val="Standard"/>
    <w:qFormat/>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val="en-GB" w:eastAsia="en-US"/>
    </w:rPr>
  </w:style>
  <w:style w:type="paragraph" w:customStyle="1" w:styleId="Literaturverzeichnis1">
    <w:name w:val="Literaturverzeichnis1"/>
    <w:basedOn w:val="Standard"/>
    <w:next w:val="Standard"/>
    <w:uiPriority w:val="37"/>
    <w:semiHidden/>
    <w:unhideWhenUsed/>
    <w:qFormat/>
  </w:style>
  <w:style w:type="character" w:customStyle="1" w:styleId="GruformelZchn">
    <w:name w:val="Grußformel Zchn"/>
    <w:basedOn w:val="Absatz-Standardschriftart"/>
    <w:link w:val="Gruformel"/>
    <w:rPr>
      <w:lang w:val="en-GB" w:eastAsia="en-US"/>
    </w:rPr>
  </w:style>
  <w:style w:type="character" w:customStyle="1" w:styleId="KommentartextZchn">
    <w:name w:val="Kommentartext Zchn"/>
    <w:basedOn w:val="Absatz-Standardschriftart"/>
    <w:link w:val="Kommentartext"/>
    <w:rPr>
      <w:lang w:val="en-GB" w:eastAsia="en-US"/>
    </w:rPr>
  </w:style>
  <w:style w:type="character" w:customStyle="1" w:styleId="KommentarthemaZchn">
    <w:name w:val="Kommentarthema Zchn"/>
    <w:basedOn w:val="KommentartextZchn"/>
    <w:link w:val="Kommentarthema"/>
    <w:rPr>
      <w:b/>
      <w:bCs/>
      <w:lang w:val="en-GB" w:eastAsia="en-US"/>
    </w:rPr>
  </w:style>
  <w:style w:type="character" w:customStyle="1" w:styleId="DokumentstrukturZchn">
    <w:name w:val="Dokumentstruktur Zchn"/>
    <w:basedOn w:val="Absatz-Standardschriftart"/>
    <w:link w:val="Dokumentstruktur"/>
    <w:rPr>
      <w:rFonts w:ascii="Segoe UI" w:hAnsi="Segoe UI" w:cs="Segoe UI"/>
      <w:sz w:val="16"/>
      <w:szCs w:val="16"/>
      <w:lang w:val="en-GB" w:eastAsia="en-US"/>
    </w:rPr>
  </w:style>
  <w:style w:type="character" w:customStyle="1" w:styleId="FunotentextZchn">
    <w:name w:val="Fußnotentext Zchn"/>
    <w:basedOn w:val="Absatz-Standardschriftart"/>
    <w:link w:val="Funotentext"/>
    <w:rPr>
      <w:lang w:val="en-GB" w:eastAsia="en-US"/>
    </w:rPr>
  </w:style>
  <w:style w:type="character" w:customStyle="1" w:styleId="HTMLAdresseZchn">
    <w:name w:val="HTML Adresse Zchn"/>
    <w:basedOn w:val="Absatz-Standardschriftart"/>
    <w:link w:val="HTMLAdresse"/>
    <w:rPr>
      <w:i/>
      <w:iCs/>
      <w:lang w:val="en-GB" w:eastAsia="en-US"/>
    </w:rPr>
  </w:style>
  <w:style w:type="character" w:customStyle="1" w:styleId="HTMLVorformatiertZchn">
    <w:name w:val="HTML Vorformatiert Zchn"/>
    <w:basedOn w:val="Absatz-Standardschriftart"/>
    <w:link w:val="HTMLVorformatiert"/>
    <w:rPr>
      <w:rFonts w:ascii="Consolas" w:hAnsi="Consolas"/>
      <w:lang w:val="en-GB" w:eastAsia="en-US"/>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lang w:val="en-GB" w:eastAsia="en-US"/>
    </w:rPr>
  </w:style>
  <w:style w:type="paragraph" w:styleId="Listenabsatz">
    <w:name w:val="List Paragraph"/>
    <w:basedOn w:val="Standard"/>
    <w:uiPriority w:val="34"/>
    <w:qFormat/>
    <w:pPr>
      <w:ind w:left="720"/>
      <w:contextualSpacing/>
    </w:pPr>
  </w:style>
  <w:style w:type="paragraph" w:styleId="KeinLeerraum">
    <w:name w:val="No Spacing"/>
    <w:uiPriority w:val="1"/>
    <w:qFormat/>
    <w:rPr>
      <w:lang w:val="en-GB" w:eastAsia="en-US"/>
    </w:rPr>
  </w:style>
  <w:style w:type="character" w:customStyle="1" w:styleId="Fu-EndnotenberschriftZchn">
    <w:name w:val="Fuß/-Endnotenüberschrift Zchn"/>
    <w:basedOn w:val="Absatz-Standardschriftart"/>
    <w:link w:val="Fu-Endnotenberschrift"/>
    <w:rPr>
      <w:lang w:val="en-GB" w:eastAsia="en-US"/>
    </w:rPr>
  </w:style>
  <w:style w:type="character" w:customStyle="1" w:styleId="NurTextZchn">
    <w:name w:val="Nur Text Zchn"/>
    <w:basedOn w:val="Absatz-Standardschriftart"/>
    <w:link w:val="NurText"/>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lang w:val="en-GB" w:eastAsia="en-US"/>
    </w:rPr>
  </w:style>
  <w:style w:type="character" w:customStyle="1" w:styleId="AnredeZchn">
    <w:name w:val="Anrede Zchn"/>
    <w:basedOn w:val="Absatz-Standardschriftart"/>
    <w:link w:val="Anrede"/>
    <w:rPr>
      <w:lang w:val="en-GB" w:eastAsia="en-US"/>
    </w:rPr>
  </w:style>
  <w:style w:type="character" w:customStyle="1" w:styleId="UnterschriftZchn">
    <w:name w:val="Unterschrift Zchn"/>
    <w:basedOn w:val="Absatz-Standardschriftart"/>
    <w:link w:val="Unterschrift"/>
    <w:rPr>
      <w:lang w:val="en-GB" w:eastAsia="en-US"/>
    </w:rPr>
  </w:style>
  <w:style w:type="character" w:customStyle="1" w:styleId="UntertitelZchn">
    <w:name w:val="Untertitel Zchn"/>
    <w:basedOn w:val="Absatz-Standardschriftart"/>
    <w:link w:val="Untertitel"/>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elZchn">
    <w:name w:val="Titel Zchn"/>
    <w:basedOn w:val="Absatz-Standardschriftart"/>
    <w:link w:val="Titel"/>
    <w:rPr>
      <w:rFonts w:asciiTheme="majorHAnsi" w:eastAsiaTheme="majorEastAsia" w:hAnsiTheme="majorHAnsi" w:cstheme="majorBidi"/>
      <w:spacing w:val="-10"/>
      <w:kern w:val="28"/>
      <w:sz w:val="56"/>
      <w:szCs w:val="56"/>
      <w:lang w:val="en-GB" w:eastAsia="en-US"/>
    </w:rPr>
  </w:style>
  <w:style w:type="paragraph" w:customStyle="1" w:styleId="Inhaltsverzeichnisberschrift1">
    <w:name w:val="Inhaltsverzeichnisüberschrift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paragraph" w:customStyle="1" w:styleId="berarbeitung1">
    <w:name w:val="Überarbeitung1"/>
    <w:hidden/>
    <w:uiPriority w:val="99"/>
    <w:semiHidden/>
    <w:rPr>
      <w:lang w:val="en-GB" w:eastAsia="en-US"/>
    </w:rPr>
  </w:style>
  <w:style w:type="paragraph" w:customStyle="1" w:styleId="CRCoverPage">
    <w:name w:val="CR Cover Page"/>
    <w:basedOn w:val="Standard"/>
    <w:link w:val="CRCoverPageZchn"/>
    <w:uiPriority w:val="1"/>
    <w:qFormat/>
    <w:pPr>
      <w:spacing w:after="120"/>
    </w:pPr>
    <w:rPr>
      <w:rFonts w:ascii="Arial" w:eastAsia="MS Mincho" w:hAnsi="Arial"/>
    </w:rPr>
  </w:style>
  <w:style w:type="character" w:customStyle="1" w:styleId="CRCoverPageZchn">
    <w:name w:val="CR Cover Page Zchn"/>
    <w:basedOn w:val="Absatz-Standardschriftart"/>
    <w:link w:val="CRCoverPage"/>
    <w:uiPriority w:val="1"/>
    <w:rPr>
      <w:rFonts w:ascii="Arial" w:eastAsia="MS Mincho" w:hAnsi="Arial"/>
      <w:lang w:val="en-GB" w:eastAsia="en-US"/>
    </w:rPr>
  </w:style>
  <w:style w:type="paragraph" w:styleId="berarbeitung">
    <w:name w:val="Revision"/>
    <w:hidden/>
    <w:uiPriority w:val="99"/>
    <w:unhideWhenUsed/>
    <w:rsid w:val="003231EE"/>
    <w:rPr>
      <w:lang w:val="en-GB" w:eastAsia="en-US"/>
    </w:rPr>
  </w:style>
  <w:style w:type="character" w:customStyle="1" w:styleId="B1Char">
    <w:name w:val="B1 Char"/>
    <w:link w:val="B1"/>
    <w:rsid w:val="00A17F53"/>
    <w:rPr>
      <w:lang w:val="en-GB" w:eastAsia="en-US"/>
    </w:rPr>
  </w:style>
  <w:style w:type="character" w:styleId="NichtaufgelsteErwhnung">
    <w:name w:val="Unresolved Mention"/>
    <w:basedOn w:val="Absatz-Standardschriftart"/>
    <w:uiPriority w:val="99"/>
    <w:semiHidden/>
    <w:unhideWhenUsed/>
    <w:rsid w:val="002F37AD"/>
    <w:rPr>
      <w:color w:val="605E5C"/>
      <w:shd w:val="clear" w:color="auto" w:fill="E1DFDD"/>
    </w:rPr>
  </w:style>
  <w:style w:type="character" w:customStyle="1" w:styleId="TFChar">
    <w:name w:val="TF Char"/>
    <w:link w:val="TF"/>
    <w:qFormat/>
    <w:rsid w:val="002F37AD"/>
    <w:rPr>
      <w:rFonts w:ascii="Arial" w:hAnsi="Arial"/>
      <w:b/>
      <w:lang w:val="en-GB" w:eastAsia="en-US"/>
    </w:rPr>
  </w:style>
  <w:style w:type="character" w:customStyle="1" w:styleId="B3Char">
    <w:name w:val="B3 Char"/>
    <w:link w:val="B3"/>
    <w:qFormat/>
    <w:rsid w:val="002F37AD"/>
    <w:rPr>
      <w:lang w:val="en-GB" w:eastAsia="en-US"/>
    </w:rPr>
  </w:style>
  <w:style w:type="character" w:customStyle="1" w:styleId="EditorsNoteChar">
    <w:name w:val="Editor's Note Char"/>
    <w:link w:val="EditorsNote"/>
    <w:rsid w:val="00F12496"/>
    <w:rPr>
      <w:color w:val="FF0000"/>
      <w:lang w:val="en-GB" w:eastAsia="en-US"/>
    </w:rPr>
  </w:style>
  <w:style w:type="paragraph" w:styleId="Literaturverzeichnis">
    <w:name w:val="Bibliography"/>
    <w:basedOn w:val="Standard"/>
    <w:next w:val="Standard"/>
    <w:uiPriority w:val="37"/>
    <w:semiHidden/>
    <w:unhideWhenUsed/>
    <w:rsid w:val="00840658"/>
  </w:style>
  <w:style w:type="paragraph" w:styleId="Inhaltsverzeichnisberschrift">
    <w:name w:val="TOC Heading"/>
    <w:basedOn w:val="berschrift1"/>
    <w:next w:val="Standard"/>
    <w:uiPriority w:val="39"/>
    <w:semiHidden/>
    <w:unhideWhenUsed/>
    <w:qFormat/>
    <w:rsid w:val="0084065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094076">
      <w:bodyDiv w:val="1"/>
      <w:marLeft w:val="0"/>
      <w:marRight w:val="0"/>
      <w:marTop w:val="0"/>
      <w:marBottom w:val="0"/>
      <w:divBdr>
        <w:top w:val="none" w:sz="0" w:space="0" w:color="auto"/>
        <w:left w:val="none" w:sz="0" w:space="0" w:color="auto"/>
        <w:bottom w:val="none" w:sz="0" w:space="0" w:color="auto"/>
        <w:right w:val="none" w:sz="0" w:space="0" w:color="auto"/>
      </w:divBdr>
    </w:div>
    <w:div w:id="751898369">
      <w:bodyDiv w:val="1"/>
      <w:marLeft w:val="0"/>
      <w:marRight w:val="0"/>
      <w:marTop w:val="0"/>
      <w:marBottom w:val="0"/>
      <w:divBdr>
        <w:top w:val="none" w:sz="0" w:space="0" w:color="auto"/>
        <w:left w:val="none" w:sz="0" w:space="0" w:color="auto"/>
        <w:bottom w:val="none" w:sz="0" w:space="0" w:color="auto"/>
        <w:right w:val="none" w:sz="0" w:space="0" w:color="auto"/>
      </w:divBdr>
    </w:div>
    <w:div w:id="902641076">
      <w:bodyDiv w:val="1"/>
      <w:marLeft w:val="0"/>
      <w:marRight w:val="0"/>
      <w:marTop w:val="0"/>
      <w:marBottom w:val="0"/>
      <w:divBdr>
        <w:top w:val="none" w:sz="0" w:space="0" w:color="auto"/>
        <w:left w:val="none" w:sz="0" w:space="0" w:color="auto"/>
        <w:bottom w:val="none" w:sz="0" w:space="0" w:color="auto"/>
        <w:right w:val="none" w:sz="0" w:space="0" w:color="auto"/>
      </w:divBdr>
    </w:div>
    <w:div w:id="989795114">
      <w:bodyDiv w:val="1"/>
      <w:marLeft w:val="0"/>
      <w:marRight w:val="0"/>
      <w:marTop w:val="0"/>
      <w:marBottom w:val="0"/>
      <w:divBdr>
        <w:top w:val="none" w:sz="0" w:space="0" w:color="auto"/>
        <w:left w:val="none" w:sz="0" w:space="0" w:color="auto"/>
        <w:bottom w:val="none" w:sz="0" w:space="0" w:color="auto"/>
        <w:right w:val="none" w:sz="0" w:space="0" w:color="auto"/>
      </w:divBdr>
    </w:div>
    <w:div w:id="1772702254">
      <w:bodyDiv w:val="1"/>
      <w:marLeft w:val="0"/>
      <w:marRight w:val="0"/>
      <w:marTop w:val="0"/>
      <w:marBottom w:val="0"/>
      <w:divBdr>
        <w:top w:val="none" w:sz="0" w:space="0" w:color="auto"/>
        <w:left w:val="none" w:sz="0" w:space="0" w:color="auto"/>
        <w:bottom w:val="none" w:sz="0" w:space="0" w:color="auto"/>
        <w:right w:val="none" w:sz="0" w:space="0" w:color="auto"/>
      </w:divBdr>
    </w:div>
    <w:div w:id="1951161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3126</Words>
  <Characters>19699</Characters>
  <Application>Microsoft Office Word</Application>
  <DocSecurity>0</DocSecurity>
  <Lines>164</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Alexey Kulakov, Vodafone</cp:lastModifiedBy>
  <cp:revision>8</cp:revision>
  <cp:lastPrinted>2025-09-23T14:10:00Z</cp:lastPrinted>
  <dcterms:created xsi:type="dcterms:W3CDTF">2025-12-02T13:04:00Z</dcterms:created>
  <dcterms:modified xsi:type="dcterms:W3CDTF">2025-12-02T13:41:00Z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2025-08-14T08:09:33Z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80061808-4847-4894-8c72-84e624d23e9d</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ProductBuildVer">
    <vt:lpwstr>2052-11.8.2.12085</vt:lpwstr>
  </property>
  <property fmtid="{D5CDD505-2E9C-101B-9397-08002B2CF9AE}" pid="11" name="ICV">
    <vt:lpwstr>26C97A9E136C4D53B230B9A2505DB236</vt:lpwstr>
  </property>
</Properties>
</file>